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06B62" w14:textId="77777777" w:rsidR="00971703" w:rsidRPr="00690C85" w:rsidRDefault="009C6735" w:rsidP="00903262">
      <w:pPr>
        <w:pStyle w:val="Heading1"/>
        <w:contextualSpacing/>
        <w:jc w:val="center"/>
        <w:rPr>
          <w:rFonts w:ascii="Arial" w:hAnsi="Arial" w:cs="Arial"/>
          <w:color w:val="auto"/>
          <w:sz w:val="20"/>
          <w:szCs w:val="20"/>
          <w:lang w:val="lt-LT"/>
        </w:rPr>
      </w:pPr>
      <w:r w:rsidRPr="00690C85">
        <w:rPr>
          <w:rFonts w:ascii="Arial" w:hAnsi="Arial" w:cs="Arial"/>
          <w:color w:val="auto"/>
          <w:sz w:val="20"/>
          <w:szCs w:val="20"/>
          <w:lang w:val="lt-LT"/>
        </w:rPr>
        <w:t>TECHNINĖ SPECIFIKACIJA</w:t>
      </w:r>
    </w:p>
    <w:p w14:paraId="39E19BEA" w14:textId="77777777" w:rsidR="00903262" w:rsidRPr="00690C85" w:rsidRDefault="00903262" w:rsidP="00457604">
      <w:pPr>
        <w:contextualSpacing/>
        <w:jc w:val="both"/>
        <w:rPr>
          <w:rFonts w:ascii="Arial" w:hAnsi="Arial" w:cs="Arial"/>
          <w:sz w:val="20"/>
          <w:szCs w:val="20"/>
          <w:lang w:val="lt-LT"/>
        </w:rPr>
      </w:pPr>
    </w:p>
    <w:p w14:paraId="6FB47A6C" w14:textId="1BA8E839"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Relinės apsaugos ir automatikos (RAA) įrenginių virtualizavimo (centralizavimo) techninio ir programinio sprendimo parengiamosios studijos</w:t>
      </w:r>
      <w:r w:rsidR="00457604" w:rsidRPr="00690C85">
        <w:rPr>
          <w:rFonts w:ascii="Arial" w:hAnsi="Arial" w:cs="Arial"/>
          <w:sz w:val="20"/>
          <w:szCs w:val="20"/>
          <w:lang w:val="lt-LT"/>
        </w:rPr>
        <w:t xml:space="preserve"> rengimo</w:t>
      </w:r>
      <w:r w:rsidRPr="00690C85">
        <w:rPr>
          <w:rFonts w:ascii="Arial" w:hAnsi="Arial" w:cs="Arial"/>
          <w:sz w:val="20"/>
          <w:szCs w:val="20"/>
          <w:lang w:val="lt-LT"/>
        </w:rPr>
        <w:t xml:space="preserve"> paslaugos</w:t>
      </w:r>
    </w:p>
    <w:p w14:paraId="79C969C2" w14:textId="77777777" w:rsidR="00971703" w:rsidRPr="00690C85" w:rsidRDefault="00971703" w:rsidP="00457604">
      <w:pPr>
        <w:contextualSpacing/>
        <w:jc w:val="both"/>
        <w:rPr>
          <w:rFonts w:ascii="Arial" w:hAnsi="Arial" w:cs="Arial"/>
          <w:sz w:val="20"/>
          <w:szCs w:val="20"/>
          <w:lang w:val="lt-LT"/>
        </w:rPr>
      </w:pPr>
    </w:p>
    <w:p w14:paraId="3EEB204D" w14:textId="4DDD83D3" w:rsidR="00971703" w:rsidRPr="00690C85" w:rsidRDefault="009C6735" w:rsidP="00903262">
      <w:pPr>
        <w:pStyle w:val="Heading2"/>
        <w:numPr>
          <w:ilvl w:val="0"/>
          <w:numId w:val="16"/>
        </w:numPr>
        <w:contextualSpacing/>
        <w:jc w:val="both"/>
        <w:rPr>
          <w:rFonts w:ascii="Arial" w:hAnsi="Arial" w:cs="Arial"/>
          <w:color w:val="auto"/>
          <w:sz w:val="20"/>
          <w:szCs w:val="20"/>
          <w:lang w:val="lt-LT"/>
        </w:rPr>
      </w:pPr>
      <w:r w:rsidRPr="00690C85">
        <w:rPr>
          <w:rFonts w:ascii="Arial" w:hAnsi="Arial" w:cs="Arial"/>
          <w:color w:val="auto"/>
          <w:sz w:val="20"/>
          <w:szCs w:val="20"/>
          <w:lang w:val="lt-LT"/>
        </w:rPr>
        <w:t>Pirkimo objekto aprašymas</w:t>
      </w:r>
    </w:p>
    <w:p w14:paraId="5D43084E" w14:textId="1361D684"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Pirkimo objektas –</w:t>
      </w:r>
      <w:r w:rsidR="003808F2">
        <w:rPr>
          <w:rFonts w:ascii="Arial" w:hAnsi="Arial" w:cs="Arial"/>
          <w:sz w:val="20"/>
          <w:szCs w:val="20"/>
          <w:lang w:val="lt-LT"/>
        </w:rPr>
        <w:t xml:space="preserve"> </w:t>
      </w:r>
      <w:r w:rsidRPr="00690C85">
        <w:rPr>
          <w:rFonts w:ascii="Arial" w:hAnsi="Arial" w:cs="Arial"/>
          <w:sz w:val="20"/>
          <w:szCs w:val="20"/>
          <w:lang w:val="lt-LT"/>
        </w:rPr>
        <w:t>studijos parengimas, kurios tikslas yra išsamiai įvertinti ir suformuoti rekomendacijas dėl relinės apsaugos ir automatikos (RAA) funkcijų virtualizavimo ir centralizavimo sprendinių diegimo Lietuvos elektros perdavimo tinkle (110–400 kV pastotėse).</w:t>
      </w:r>
    </w:p>
    <w:p w14:paraId="6FA28C79" w14:textId="691380CA" w:rsidR="00971703" w:rsidRPr="00690C85" w:rsidRDefault="009C6735" w:rsidP="00903262">
      <w:pPr>
        <w:pStyle w:val="Heading2"/>
        <w:numPr>
          <w:ilvl w:val="0"/>
          <w:numId w:val="16"/>
        </w:numPr>
        <w:contextualSpacing/>
        <w:jc w:val="both"/>
        <w:rPr>
          <w:rFonts w:ascii="Arial" w:hAnsi="Arial" w:cs="Arial"/>
          <w:color w:val="auto"/>
          <w:sz w:val="20"/>
          <w:szCs w:val="20"/>
          <w:lang w:val="lt-LT"/>
        </w:rPr>
      </w:pPr>
      <w:r w:rsidRPr="00690C85">
        <w:rPr>
          <w:rFonts w:ascii="Arial" w:hAnsi="Arial" w:cs="Arial"/>
          <w:color w:val="auto"/>
          <w:sz w:val="20"/>
          <w:szCs w:val="20"/>
          <w:lang w:val="lt-LT"/>
        </w:rPr>
        <w:t>Studijos kontekstas ir tikslas</w:t>
      </w:r>
    </w:p>
    <w:p w14:paraId="042DFC91" w14:textId="5655C1EE" w:rsidR="00D5319A" w:rsidRPr="00690C85" w:rsidRDefault="00D5319A" w:rsidP="00D5319A">
      <w:pPr>
        <w:contextualSpacing/>
        <w:jc w:val="both"/>
        <w:rPr>
          <w:rFonts w:ascii="Arial" w:hAnsi="Arial" w:cs="Arial"/>
          <w:sz w:val="20"/>
          <w:szCs w:val="20"/>
          <w:lang w:val="lt-LT"/>
        </w:rPr>
      </w:pPr>
      <w:r w:rsidRPr="00690C85">
        <w:rPr>
          <w:rFonts w:ascii="Arial" w:hAnsi="Arial" w:cs="Arial"/>
          <w:sz w:val="20"/>
          <w:szCs w:val="20"/>
          <w:lang w:val="lt-LT"/>
        </w:rPr>
        <w:t xml:space="preserve">Šiuo metu Lietuvoje naudojami decentralizuotos skaitmeninės relinės apsaugos ir automatikos sprendimai, kai kiekvienam pastotės prijunginiui naudojamas vienas ar keli mikroprocesoriniai skaitmeniniai intelektualūs įrenginiai (angl. IED - intelligent electronic device) veikiantys IEC 61850 standarto pagrindu. Ši parengiamoji studija skirta išsamiai įvertinti ir suprojektuoti techninį bei programinį sprendinį relinės apsaugos ir automatikos (RAA) įrenginių virtualizavimui bei centralizavimui, kai viename ar keliuose serveriuose įrengiamos visų pastotės prijunginių relinės apsaugos ir automatikos funkcijos. Litgrid siekia nustatyti, kaip virtualizuotas ir centralizuotas pastotės RAA funkcijas būtų techniškai, teisiškai ir ekonomiškai tikslinga diegti 110–400 kV pastotėse, užtikrinant tinkamą sistemos patikimumą, kibernetinį saugumą ir tarpusavio suderinamumą su esama infrastruktūra. Studija turi apimti teisinės bazės analizę, rinkoje esančių atskirų gamintojų galimų techninių sprendimų analizę, techninių ir kibernetinio saugumo reikalavimų identifikavimą pagal IEC standartus, vienos pasirinktos pastotės architektūros modeliavimą bei virtualizuotų bei fizinių įrenginių sąveikos vertinimą. Numatyta išanalizuoti, duomenų perdavimo, testavimo (HIL, skaitmeninis dvynys), eksploatacijos ir mokymų aspektus, pateikti sprendinio gyvenimo ciklo įvertinimą bei kompetencijų žemėlapį. </w:t>
      </w:r>
    </w:p>
    <w:p w14:paraId="733EFA86" w14:textId="77777777" w:rsidR="00D5319A" w:rsidRPr="00690C85" w:rsidRDefault="00D5319A" w:rsidP="00D5319A">
      <w:pPr>
        <w:contextualSpacing/>
        <w:jc w:val="both"/>
        <w:rPr>
          <w:rFonts w:ascii="Arial" w:hAnsi="Arial" w:cs="Arial"/>
          <w:sz w:val="20"/>
          <w:szCs w:val="20"/>
          <w:lang w:val="lt-LT"/>
        </w:rPr>
      </w:pPr>
    </w:p>
    <w:p w14:paraId="521DDB31" w14:textId="77777777" w:rsidR="00D5319A" w:rsidRPr="00690C85" w:rsidRDefault="00D5319A" w:rsidP="00D5319A">
      <w:pPr>
        <w:contextualSpacing/>
        <w:jc w:val="both"/>
        <w:rPr>
          <w:rFonts w:ascii="Arial" w:hAnsi="Arial" w:cs="Arial"/>
          <w:sz w:val="20"/>
          <w:szCs w:val="20"/>
          <w:lang w:val="lt-LT"/>
        </w:rPr>
      </w:pPr>
      <w:r w:rsidRPr="00690C85">
        <w:rPr>
          <w:rFonts w:ascii="Arial" w:hAnsi="Arial" w:cs="Arial"/>
          <w:sz w:val="20"/>
          <w:szCs w:val="20"/>
          <w:lang w:val="lt-LT"/>
        </w:rPr>
        <w:t>Galutinis studijos tikslas – suformuoti rekomendacijas dėl realios techninės įrangos, architektūros ir procesų, reikalingų saugiam ir patikimam virtualizuotų ir centralizuotų RAA ir komunikacijų (komutatorių, TSPĮ (angl. RTU), GNSS ir kt.) sprendimų diegimui Lietuvos elektros perdavimo tinkle. Žemiau pateikiama preliminari studijos apimtis.</w:t>
      </w:r>
    </w:p>
    <w:p w14:paraId="2A487586" w14:textId="71261BC4" w:rsidR="00971703" w:rsidRPr="00690C85" w:rsidRDefault="009C6735" w:rsidP="00903262">
      <w:pPr>
        <w:pStyle w:val="Heading2"/>
        <w:numPr>
          <w:ilvl w:val="0"/>
          <w:numId w:val="16"/>
        </w:numPr>
        <w:contextualSpacing/>
        <w:jc w:val="both"/>
        <w:rPr>
          <w:rFonts w:ascii="Arial" w:hAnsi="Arial" w:cs="Arial"/>
          <w:color w:val="auto"/>
          <w:sz w:val="20"/>
          <w:szCs w:val="20"/>
          <w:lang w:val="lt-LT"/>
        </w:rPr>
      </w:pPr>
      <w:r w:rsidRPr="00690C85">
        <w:rPr>
          <w:rFonts w:ascii="Arial" w:hAnsi="Arial" w:cs="Arial"/>
          <w:color w:val="auto"/>
          <w:sz w:val="20"/>
          <w:szCs w:val="20"/>
          <w:lang w:val="lt-LT"/>
        </w:rPr>
        <w:t>Terminai ir santrumpos</w:t>
      </w:r>
    </w:p>
    <w:p w14:paraId="38D154D8" w14:textId="77777777" w:rsidR="00971703"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Terminai ir jų reikšmės pateikiami 1 priede „Terminų žodynas“.</w:t>
      </w:r>
    </w:p>
    <w:p w14:paraId="31B45A0E" w14:textId="77777777" w:rsidR="00C62C9B" w:rsidRPr="00690C85" w:rsidRDefault="00C62C9B" w:rsidP="00C62C9B">
      <w:pPr>
        <w:pStyle w:val="ListParagraph"/>
        <w:numPr>
          <w:ilvl w:val="0"/>
          <w:numId w:val="16"/>
        </w:numPr>
        <w:spacing w:after="160" w:line="278" w:lineRule="auto"/>
        <w:jc w:val="both"/>
        <w:rPr>
          <w:rFonts w:ascii="Arial" w:hAnsi="Arial" w:cs="Arial"/>
          <w:b/>
          <w:bCs/>
          <w:sz w:val="20"/>
          <w:szCs w:val="20"/>
          <w:lang w:val="lt-LT"/>
        </w:rPr>
      </w:pPr>
      <w:r w:rsidRPr="00690C85">
        <w:rPr>
          <w:rFonts w:ascii="Arial" w:hAnsi="Arial" w:cs="Arial"/>
          <w:b/>
          <w:bCs/>
          <w:sz w:val="20"/>
          <w:szCs w:val="20"/>
          <w:lang w:val="lt-LT"/>
        </w:rPr>
        <w:t>Studijos apimtis</w:t>
      </w:r>
    </w:p>
    <w:p w14:paraId="6EEF8B72" w14:textId="77777777" w:rsidR="00C62C9B" w:rsidRPr="00690C85" w:rsidRDefault="00C62C9B" w:rsidP="00C62C9B">
      <w:pPr>
        <w:pStyle w:val="ListParagraph"/>
        <w:numPr>
          <w:ilvl w:val="1"/>
          <w:numId w:val="16"/>
        </w:numPr>
        <w:spacing w:after="160" w:line="278" w:lineRule="auto"/>
        <w:ind w:left="426"/>
        <w:jc w:val="both"/>
        <w:rPr>
          <w:rFonts w:ascii="Arial" w:hAnsi="Arial" w:cs="Arial"/>
          <w:sz w:val="20"/>
          <w:szCs w:val="20"/>
          <w:lang w:val="lt-LT"/>
        </w:rPr>
      </w:pPr>
      <w:r w:rsidRPr="00690C85">
        <w:rPr>
          <w:rFonts w:ascii="Arial" w:hAnsi="Arial" w:cs="Arial"/>
          <w:b/>
          <w:bCs/>
          <w:sz w:val="20"/>
          <w:szCs w:val="20"/>
          <w:lang w:val="lt-LT"/>
        </w:rPr>
        <w:t>Teisiniai ir organizaciniai klausimai</w:t>
      </w:r>
    </w:p>
    <w:p w14:paraId="76C595BD"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Teisinės bazės įvertinimas: reikalingi Lietuvos respublikos elektros įrenginių įrengimo taisyklių pakeitimai ir papildymai įteisinant bei reglamentuojant virtualizuotų relinių apsaugų ir automatikos įrenginių naudojimą (pvz. naujų sąvokų paaiškinančių kas yra centralizuota ir virtualizuota relinė apsauga ir automatika, sprendime veikiantys įrenginiai ir jiems keliami reikalavimai suformavimas ir pan.) nuo 110 kV iki 400 kV įtampos perdavimo tinklo pastotėse (įtraukiant minėtos įtampos pastotėse savų reikmių bei šunto reaktorių 10 kV RAA įrenginius).</w:t>
      </w:r>
    </w:p>
    <w:p w14:paraId="150E6148"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Kompetencijų žemėlapis: kokių žinių reikia sistemos valdymo, RAA, IT/OT inžinieriams. Numatyti sertifikavimo reikalavimus, suformuluoti reikiamų kompetencijų lygį ir apibrėžti atsakomybės ribas.</w:t>
      </w:r>
    </w:p>
    <w:p w14:paraId="63B6D71A"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lastRenderedPageBreak/>
        <w:t>Sprendimo diegimo, eksploatavimo bei techninės priežiūros sąnaudų vertinimas parinktų pastočių 40 metų eksploatavimo cikle. Numatyti CAPEX ir OPEX struktūros detalizavimą (įrangos, licencijų, priežiūros, mokymų, energijos sąnaudos); įtraukti jautrumo analizę pagal infliaciją ir įrangos atnaujinimo ciklus.</w:t>
      </w:r>
    </w:p>
    <w:p w14:paraId="7866F960"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Analizė „kaip turėtų“ būti eksploatuojamas sprendimas: reikalingi įrankiai (testavimo įranga, programinė įranga („virtualaus skaitmeninio sistemos sprendinio dvynio naudojimas), fizinė įranga, žmogiškieji resursai bei kvalifikacija. Apibrėžti atsarginių fizinių komponentų ir programinės įrangos priežiūros eksploatacijos ciklo tvarką.</w:t>
      </w:r>
    </w:p>
    <w:p w14:paraId="2179DE86" w14:textId="77777777" w:rsidR="00C62C9B" w:rsidRPr="00690C85" w:rsidRDefault="00C62C9B" w:rsidP="00C62C9B">
      <w:pPr>
        <w:pStyle w:val="ListParagraph"/>
        <w:ind w:left="426"/>
        <w:jc w:val="both"/>
        <w:rPr>
          <w:rFonts w:ascii="Arial" w:hAnsi="Arial" w:cs="Arial"/>
          <w:sz w:val="20"/>
          <w:szCs w:val="20"/>
          <w:lang w:val="lt-LT"/>
        </w:rPr>
      </w:pPr>
    </w:p>
    <w:p w14:paraId="5B5A7DE4" w14:textId="77777777" w:rsidR="00C62C9B" w:rsidRPr="00690C85" w:rsidRDefault="00C62C9B" w:rsidP="00C62C9B">
      <w:pPr>
        <w:pStyle w:val="ListParagraph"/>
        <w:numPr>
          <w:ilvl w:val="1"/>
          <w:numId w:val="16"/>
        </w:numPr>
        <w:spacing w:after="160" w:line="278" w:lineRule="auto"/>
        <w:ind w:left="360"/>
        <w:jc w:val="both"/>
        <w:rPr>
          <w:rFonts w:ascii="Arial" w:hAnsi="Arial" w:cs="Arial"/>
          <w:sz w:val="20"/>
          <w:szCs w:val="20"/>
          <w:lang w:val="lt-LT"/>
        </w:rPr>
      </w:pPr>
      <w:r w:rsidRPr="00690C85">
        <w:rPr>
          <w:rFonts w:ascii="Arial" w:hAnsi="Arial" w:cs="Arial"/>
          <w:b/>
          <w:bCs/>
          <w:sz w:val="20"/>
          <w:szCs w:val="20"/>
          <w:lang w:val="lt-LT"/>
        </w:rPr>
        <w:t>Relinės apsaugos ir automatikos (RAA) techniniai klausimai</w:t>
      </w:r>
    </w:p>
    <w:p w14:paraId="399C6B0C"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Relinės apsaugos ir automatikos įrenginių centralizavimo ir virtualizavimo įrangai bei fizinei sprendimo IED (angl. intelligent electronic device) įrangai keliamų techninių reikalavimų analizė pagal IEC standartus ir IEC technines rekomendacijas (IEC 61850, IEC 60255, IEC 60834-1 ir kiti): pastotės duomenų tinklų architektūros parinkimas bei reikalingo patikimumo kriterijų vertinimas (pagal IEC 61850 „station bus“ ir „process bus“), reikalavimai perduodamų realaus laiko duomenų perdavimo sinchronizacijai, įrenginių rezervavimo poreikis ir t.t.</w:t>
      </w:r>
    </w:p>
    <w:p w14:paraId="40C36F52" w14:textId="4FF93550"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Virtualizuotų bei centralizuotų RAA įrenginių ir jų funkcijų tarpusavio komunikacijos logikos pagal IEC 60255 ir IEC 61850 reikalavimus taikymo vertinimas 1-ai konkrečiai pastotės schemai (</w:t>
      </w:r>
      <w:r w:rsidR="000F16F2">
        <w:rPr>
          <w:rFonts w:ascii="Arial" w:hAnsi="Arial" w:cs="Arial"/>
          <w:sz w:val="20"/>
          <w:szCs w:val="20"/>
          <w:lang w:val="lt-LT"/>
        </w:rPr>
        <w:t>pateikiama po sutarties pasirašymo</w:t>
      </w:r>
      <w:r w:rsidRPr="00690C85">
        <w:rPr>
          <w:rFonts w:ascii="Arial" w:hAnsi="Arial" w:cs="Arial"/>
          <w:sz w:val="20"/>
          <w:szCs w:val="20"/>
          <w:lang w:val="lt-LT"/>
        </w:rPr>
        <w:t>), įvertinant ir komunikaciją su kitomis pastotėmis (telekomandų perdavimas, linijų diferencinė apsauga).</w:t>
      </w:r>
    </w:p>
    <w:p w14:paraId="24926CF7" w14:textId="4BC9E4D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Komunikacijų technologijų suderinamumo su jau eksploatuojamais ir šiuo met</w:t>
      </w:r>
      <w:r w:rsidR="00DF106A">
        <w:rPr>
          <w:rFonts w:ascii="Arial" w:hAnsi="Arial" w:cs="Arial"/>
          <w:sz w:val="20"/>
          <w:szCs w:val="20"/>
          <w:lang w:val="lt-LT"/>
        </w:rPr>
        <w:t>u</w:t>
      </w:r>
      <w:r w:rsidRPr="00690C85">
        <w:rPr>
          <w:rFonts w:ascii="Arial" w:hAnsi="Arial" w:cs="Arial"/>
          <w:sz w:val="20"/>
          <w:szCs w:val="20"/>
          <w:lang w:val="lt-LT"/>
        </w:rPr>
        <w:t xml:space="preserve"> rinkoje gaminamais mikroprocesoriniais RAA įrenginiais identifikavimas ir vertinimas. Tiems atvejams kai konkrečioje pastotėje diegiamas virtualizuotos ir centralizuotos RAA sprendimas bei reikalinga komunikacija su kitos pastotės mikroprocesoriniais tradiciniais decentralizuotais RAA įrenginiais (telekomandų perdavimas).</w:t>
      </w:r>
    </w:p>
    <w:p w14:paraId="206B00D8" w14:textId="2ED8B0EC"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Studijoje turi būti pateikta vienos pastotės (</w:t>
      </w:r>
      <w:r w:rsidR="00FA78C3">
        <w:rPr>
          <w:rFonts w:ascii="Arial" w:hAnsi="Arial" w:cs="Arial"/>
          <w:sz w:val="20"/>
          <w:szCs w:val="20"/>
          <w:lang w:val="lt-LT"/>
        </w:rPr>
        <w:t>informacija</w:t>
      </w:r>
      <w:r w:rsidRPr="00690C85">
        <w:rPr>
          <w:rFonts w:ascii="Arial" w:hAnsi="Arial" w:cs="Arial"/>
          <w:sz w:val="20"/>
          <w:szCs w:val="20"/>
          <w:lang w:val="lt-LT"/>
        </w:rPr>
        <w:t xml:space="preserve"> pateikta priede Nr. 2) sprendimo architektūra ir jos analizė apimanti: virtualizuotų mikroprocesorinių RAA ir komunikacijų  įrenginių programinę įrangą, kiekvieno prijunginio virtualizuotus RAA įrenginius ir būtinas jų funkcijas, duomenų tinklo įrenginius ir jų funkcijas, duomenų perdavimo laiko sinchronizavimo įrenginius, atviroje skirstykloje diegiamus RAA ir komunikacijų įrenginius (pagal IEC 61869-13) skirtus duomenų surinkimui iš pagrindinių aukštos įtampos įrenginių (srovės bei įtampos matavimo transformatorių, srovės ir įtampos matavimo sensorių, jungtuvų/skyriklių/įžemiklių pavarų ir kt.).</w:t>
      </w:r>
    </w:p>
    <w:p w14:paraId="440C3263"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Studijoje turi būti vertinama IEC 61869 standartą atitinkančių srovės bei įtampos matavimo sensorių (aktyvių, pasyvių) bei matavimo keitiklių (angl.: Merging units) atviroje 110 kV bei 330 kV skirstykloje panaudojimo sprendime galimybė bei jų duomenų kokybės savikontrolė.</w:t>
      </w:r>
      <w:r w:rsidRPr="00690C85" w:rsidDel="004A546F">
        <w:rPr>
          <w:rFonts w:ascii="Arial" w:hAnsi="Arial" w:cs="Arial"/>
          <w:sz w:val="20"/>
          <w:szCs w:val="20"/>
          <w:lang w:val="lt-LT"/>
        </w:rPr>
        <w:t xml:space="preserve"> </w:t>
      </w:r>
    </w:p>
    <w:p w14:paraId="22F5EA97"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 xml:space="preserve">Studijoje turi būti vertinama virtualizuotos bei centralizuotos RAA įrenginių sistemos dubliavimo bei rezervavimo sprendimai, identifikuojami kokie ir kaip turi būti užtikrinti/pasiekiami analizuojamos  sistemos prieinamumo bei pasiekiamumo rodikliai. </w:t>
      </w:r>
    </w:p>
    <w:p w14:paraId="4F35688A" w14:textId="77777777" w:rsidR="00C62C9B" w:rsidRPr="00690C85" w:rsidRDefault="00C62C9B" w:rsidP="00C62C9B">
      <w:pPr>
        <w:pStyle w:val="ListParagraph"/>
        <w:ind w:left="426"/>
        <w:jc w:val="both"/>
        <w:rPr>
          <w:rFonts w:ascii="Arial" w:hAnsi="Arial" w:cs="Arial"/>
          <w:sz w:val="20"/>
          <w:szCs w:val="20"/>
          <w:lang w:val="lt-LT"/>
        </w:rPr>
      </w:pPr>
    </w:p>
    <w:p w14:paraId="4EF84D20" w14:textId="77777777" w:rsidR="00C62C9B" w:rsidRPr="00690C85" w:rsidRDefault="00C62C9B" w:rsidP="00C62C9B">
      <w:pPr>
        <w:pStyle w:val="ListParagraph"/>
        <w:ind w:left="426"/>
        <w:jc w:val="both"/>
        <w:rPr>
          <w:rFonts w:ascii="Arial" w:hAnsi="Arial" w:cs="Arial"/>
          <w:sz w:val="20"/>
          <w:szCs w:val="20"/>
          <w:lang w:val="lt-LT"/>
        </w:rPr>
      </w:pPr>
    </w:p>
    <w:p w14:paraId="26B39A0C" w14:textId="77777777" w:rsidR="00C62C9B" w:rsidRPr="00690C85" w:rsidRDefault="00C62C9B" w:rsidP="00C62C9B">
      <w:pPr>
        <w:pStyle w:val="ListParagraph"/>
        <w:numPr>
          <w:ilvl w:val="1"/>
          <w:numId w:val="16"/>
        </w:numPr>
        <w:spacing w:after="160" w:line="278" w:lineRule="auto"/>
        <w:ind w:left="360"/>
        <w:jc w:val="both"/>
        <w:rPr>
          <w:rFonts w:ascii="Arial" w:hAnsi="Arial" w:cs="Arial"/>
          <w:b/>
          <w:bCs/>
          <w:sz w:val="20"/>
          <w:szCs w:val="20"/>
          <w:lang w:val="lt-LT"/>
        </w:rPr>
      </w:pPr>
      <w:r w:rsidRPr="00690C85">
        <w:rPr>
          <w:rFonts w:ascii="Arial" w:hAnsi="Arial" w:cs="Arial"/>
          <w:b/>
          <w:bCs/>
          <w:sz w:val="20"/>
          <w:szCs w:val="20"/>
          <w:lang w:val="lt-LT"/>
        </w:rPr>
        <w:t>IT/OT techniniai klausimai</w:t>
      </w:r>
    </w:p>
    <w:p w14:paraId="53297488" w14:textId="1B5CE8A5"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Sprendimui reikalingos techninės ir programinės įrangos apžvalga. Įvertinti skirtingų tiekėjų suderinamumo (multi-vendor interoperability) galimybes; įvertinti ir pateikti skirtingų tiekėjų virtualizuotos ir centralizuotos sistemos struktūrą, kreipiant dėmesį į galimybes veikti su vartotojo naudojama virtualia aplinka (pvz. VMWare ar kt.). Numatyti sprendimo keičiamumo („hardware refresh“) scenarijus ne mažiau 5 m. perspektyvai.</w:t>
      </w:r>
    </w:p>
    <w:p w14:paraId="78686BC1"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lastRenderedPageBreak/>
        <w:t>Sprendimo testavimo metodai ir tam skirtos įrangos vertinimas tiek diegiant, tiek vėliau eksploatuojant techninį sprendimą. Įtraukti Hardware-in-the-Loop (HIL) testavimo koncepciją ir skaitmeninio dvynio integraciją.</w:t>
      </w:r>
    </w:p>
    <w:p w14:paraId="58FACFF6"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Nustatyti reikalavimus sprendimo kibernetiniam saugumui, identifikuoti kibernetinę saugą reglamentuojančius taikytinus IEC standartus ir juos tenkinančią įrangą. Įtraukti ES direktyvų rekomendacijų analizę; apibrėžti kibernetinio atsparumo testavimo reikalavimus; įvertinti saugumo sertifikavimo poreikį.</w:t>
      </w:r>
    </w:p>
    <w:p w14:paraId="2908EC28"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 xml:space="preserve">Procesų sinchronizavimas PTP (IEEE 1588 v.2) protokolu. Parinkti sinchronizavimo topologiją, įvertinti reikiamą atsparumą GNSS slopinimams ir trikdžiams, pateikti rekomendacijas trikdžių prevencijai. Numatyti kelių GNSS šaltinių architektūrą (GPS, Galileo, GOVSATCOM, IRIS2), įtraukti laiko nuokrypio (TE/MTIE/TDEV) matavimo metodiką; </w:t>
      </w:r>
    </w:p>
    <w:p w14:paraId="56588190"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Identifikuoti procesų ir duomenų mainų analizavimo įrankius, leidžiančius: operatyviai analizuoti sutrikimus ir veikimą įvairiais pjūviais; nustatyti reikalavimus įvykių automatinio nustatymo algoritmams, AI pagrįstam anomalijų aptikimui; integraciją su incidentų valdymo sistemomis; įtraukti atsekamumo ir duomenų auditavimo reikalavimus.</w:t>
      </w:r>
    </w:p>
    <w:p w14:paraId="1C6F52A6"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Įvertinti esami ir pateikti nauji duomenų tinklo ir kibernetinės saugos sprendiniai, duomenų mainai ir naudojami protokolai su DVS ir IT sistemomis, duomenų mainų ir centralizuotų sistemų prieinamumas bei priemonės jo užtikrinimui.</w:t>
      </w:r>
    </w:p>
    <w:p w14:paraId="75C25BE7"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Pateikti teleinformacijos surinkimo ir perdavimo (TSPĮ) sprendiniai integruojant į centralizuotą sistemą, išanalizuotos ir pateiktos priežiūros (eksploatavimo) rekomendacijos vertinant centralizuotos sistemos funkcijas ir programinės įrangos sluoksnius.</w:t>
      </w:r>
    </w:p>
    <w:p w14:paraId="6F51D70F" w14:textId="77777777" w:rsidR="00C62C9B" w:rsidRPr="00690C85" w:rsidRDefault="00C62C9B" w:rsidP="00457604">
      <w:pPr>
        <w:contextualSpacing/>
        <w:jc w:val="both"/>
        <w:rPr>
          <w:rFonts w:ascii="Arial" w:hAnsi="Arial" w:cs="Arial"/>
          <w:sz w:val="20"/>
          <w:szCs w:val="20"/>
          <w:lang w:val="lt-LT"/>
        </w:rPr>
      </w:pPr>
    </w:p>
    <w:p w14:paraId="21E3C904" w14:textId="41A247FC" w:rsidR="00971703" w:rsidRPr="00690C85" w:rsidRDefault="009C6735" w:rsidP="00903262">
      <w:pPr>
        <w:pStyle w:val="Heading2"/>
        <w:numPr>
          <w:ilvl w:val="0"/>
          <w:numId w:val="16"/>
        </w:numPr>
        <w:contextualSpacing/>
        <w:jc w:val="both"/>
        <w:rPr>
          <w:rFonts w:ascii="Arial" w:hAnsi="Arial" w:cs="Arial"/>
          <w:color w:val="auto"/>
          <w:sz w:val="20"/>
          <w:szCs w:val="20"/>
          <w:lang w:val="lt-LT"/>
        </w:rPr>
      </w:pPr>
      <w:r w:rsidRPr="00690C85">
        <w:rPr>
          <w:rFonts w:ascii="Arial" w:hAnsi="Arial" w:cs="Arial"/>
          <w:color w:val="auto"/>
          <w:sz w:val="20"/>
          <w:szCs w:val="20"/>
          <w:lang w:val="lt-LT"/>
        </w:rPr>
        <w:t>Studijos struktūra ir atsiskaitymo etapai</w:t>
      </w:r>
    </w:p>
    <w:p w14:paraId="3AA35DEB"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Studijos apimtis skaidoma į tris atskiras dalis, kurios laikomos savarankiškais etapais (KPI), turinčiais atskirus tarpinius rezultatus ir galimus dalinius atsiskaitymus:</w:t>
      </w:r>
    </w:p>
    <w:p w14:paraId="2856D471" w14:textId="70CFA0D2" w:rsidR="00971703" w:rsidRPr="00690C85" w:rsidRDefault="009C6735" w:rsidP="001753F3">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Teisiniai ir organizaciniai klausimai.</w:t>
      </w:r>
    </w:p>
    <w:p w14:paraId="2620C540" w14:textId="49ED62CB" w:rsidR="00971703" w:rsidRPr="00690C85" w:rsidRDefault="009C6735" w:rsidP="001753F3">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Relinės apsaugos ir automatikos (RAA) techniniai klausimai.</w:t>
      </w:r>
    </w:p>
    <w:p w14:paraId="523BE5B1" w14:textId="2293F275" w:rsidR="00971703" w:rsidRPr="00690C85" w:rsidRDefault="009C6735" w:rsidP="001753F3">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IT/OT techniniai klausimai.</w:t>
      </w:r>
    </w:p>
    <w:p w14:paraId="70182DF0" w14:textId="249FFFD1" w:rsidR="00903262" w:rsidRDefault="009C6735" w:rsidP="00FC6A57">
      <w:pPr>
        <w:contextualSpacing/>
        <w:jc w:val="both"/>
        <w:rPr>
          <w:rFonts w:ascii="Arial" w:hAnsi="Arial" w:cs="Arial"/>
          <w:sz w:val="20"/>
          <w:szCs w:val="20"/>
          <w:lang w:val="lt-LT"/>
        </w:rPr>
      </w:pPr>
      <w:r w:rsidRPr="00690C85">
        <w:rPr>
          <w:rFonts w:ascii="Arial" w:hAnsi="Arial" w:cs="Arial"/>
          <w:sz w:val="20"/>
          <w:szCs w:val="20"/>
          <w:lang w:val="lt-LT"/>
        </w:rPr>
        <w:t>Tiekėjas privalo pateikti kiekvieno etapo tarpinius rezultatus (ataskaitas) ir pristatyti juos Užsakovui. Kiekvienas etapas laikomas įvykdytu tik po rašytinio Užsakovo patvirtinimo.</w:t>
      </w:r>
    </w:p>
    <w:p w14:paraId="494047B1" w14:textId="77777777" w:rsidR="003808F2" w:rsidRPr="00690C85" w:rsidRDefault="003808F2" w:rsidP="003808F2">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Studijos metu Tiekėjas privalo parengti ir pateikti šiuos dokumentus:</w:t>
      </w:r>
    </w:p>
    <w:p w14:paraId="420B4058" w14:textId="77777777" w:rsidR="003808F2" w:rsidRPr="00690C85" w:rsidRDefault="003808F2" w:rsidP="003808F2">
      <w:pPr>
        <w:pStyle w:val="ListParagraph"/>
        <w:numPr>
          <w:ilvl w:val="2"/>
          <w:numId w:val="16"/>
        </w:numPr>
        <w:jc w:val="both"/>
        <w:rPr>
          <w:rFonts w:ascii="Arial" w:hAnsi="Arial" w:cs="Arial"/>
          <w:sz w:val="20"/>
          <w:szCs w:val="20"/>
          <w:lang w:val="lt-LT"/>
        </w:rPr>
      </w:pPr>
      <w:r w:rsidRPr="00690C85">
        <w:rPr>
          <w:rFonts w:ascii="Arial" w:hAnsi="Arial" w:cs="Arial"/>
          <w:sz w:val="20"/>
          <w:szCs w:val="20"/>
          <w:lang w:val="lt-LT"/>
        </w:rPr>
        <w:t>Tarpinė ataskaita Nr. 1: Teisiniai ir organizaciniai klausimai.</w:t>
      </w:r>
    </w:p>
    <w:p w14:paraId="44B05127" w14:textId="77777777" w:rsidR="003808F2" w:rsidRPr="00690C85" w:rsidRDefault="003808F2" w:rsidP="003808F2">
      <w:pPr>
        <w:pStyle w:val="ListParagraph"/>
        <w:numPr>
          <w:ilvl w:val="2"/>
          <w:numId w:val="16"/>
        </w:numPr>
        <w:jc w:val="both"/>
        <w:rPr>
          <w:rFonts w:ascii="Arial" w:hAnsi="Arial" w:cs="Arial"/>
          <w:sz w:val="20"/>
          <w:szCs w:val="20"/>
          <w:lang w:val="lt-LT"/>
        </w:rPr>
      </w:pPr>
      <w:r w:rsidRPr="00690C85">
        <w:rPr>
          <w:rFonts w:ascii="Arial" w:hAnsi="Arial" w:cs="Arial"/>
          <w:sz w:val="20"/>
          <w:szCs w:val="20"/>
          <w:lang w:val="lt-LT"/>
        </w:rPr>
        <w:t>Tarpinė ataskaita Nr. 2: RAA techniniai klausimai.</w:t>
      </w:r>
    </w:p>
    <w:p w14:paraId="3B260F33" w14:textId="77777777" w:rsidR="003808F2" w:rsidRPr="00690C85" w:rsidRDefault="003808F2" w:rsidP="003808F2">
      <w:pPr>
        <w:pStyle w:val="ListParagraph"/>
        <w:numPr>
          <w:ilvl w:val="2"/>
          <w:numId w:val="16"/>
        </w:numPr>
        <w:jc w:val="both"/>
        <w:rPr>
          <w:rFonts w:ascii="Arial" w:hAnsi="Arial" w:cs="Arial"/>
          <w:sz w:val="20"/>
          <w:szCs w:val="20"/>
          <w:lang w:val="lt-LT"/>
        </w:rPr>
      </w:pPr>
      <w:r w:rsidRPr="00690C85">
        <w:rPr>
          <w:rFonts w:ascii="Arial" w:hAnsi="Arial" w:cs="Arial"/>
          <w:sz w:val="20"/>
          <w:szCs w:val="20"/>
          <w:lang w:val="lt-LT"/>
        </w:rPr>
        <w:t>Tarpinė ataskaita Nr. 3: IT/OT techniniai klausimai.</w:t>
      </w:r>
    </w:p>
    <w:p w14:paraId="3E21DCB0" w14:textId="77777777" w:rsidR="003808F2" w:rsidRPr="00690C85" w:rsidRDefault="003808F2" w:rsidP="003808F2">
      <w:pPr>
        <w:pStyle w:val="ListParagraph"/>
        <w:numPr>
          <w:ilvl w:val="2"/>
          <w:numId w:val="16"/>
        </w:numPr>
        <w:jc w:val="both"/>
        <w:rPr>
          <w:rFonts w:ascii="Arial" w:hAnsi="Arial" w:cs="Arial"/>
          <w:sz w:val="20"/>
          <w:szCs w:val="20"/>
          <w:lang w:val="lt-LT"/>
        </w:rPr>
      </w:pPr>
      <w:r w:rsidRPr="00690C85">
        <w:rPr>
          <w:rFonts w:ascii="Arial" w:hAnsi="Arial" w:cs="Arial"/>
          <w:sz w:val="20"/>
          <w:szCs w:val="20"/>
          <w:lang w:val="lt-LT"/>
        </w:rPr>
        <w:t>Galutinė integruota ataskaita (apjungianti visas dalis).</w:t>
      </w:r>
    </w:p>
    <w:p w14:paraId="341C1884" w14:textId="77777777" w:rsidR="003808F2" w:rsidRPr="00690C85" w:rsidRDefault="003808F2" w:rsidP="003808F2">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Tiekėjas privalo pateikti dokumentus lietuvių arba anglų kalba (derinama su Užsakovu).</w:t>
      </w:r>
    </w:p>
    <w:p w14:paraId="34E54BDB" w14:textId="28528A24" w:rsidR="003808F2" w:rsidRPr="00690C85" w:rsidRDefault="003808F2" w:rsidP="003808F2">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Ataskaitos turi būti pateiktos</w:t>
      </w:r>
      <w:r w:rsidR="00C62C9B">
        <w:rPr>
          <w:rFonts w:ascii="Arial" w:hAnsi="Arial" w:cs="Arial"/>
          <w:sz w:val="20"/>
          <w:szCs w:val="20"/>
          <w:lang w:val="lt-LT"/>
        </w:rPr>
        <w:t xml:space="preserve"> redaguojamu formatu (MS </w:t>
      </w:r>
      <w:r w:rsidRPr="00690C85">
        <w:rPr>
          <w:rFonts w:ascii="Arial" w:hAnsi="Arial" w:cs="Arial"/>
          <w:sz w:val="20"/>
          <w:szCs w:val="20"/>
          <w:lang w:val="lt-LT"/>
        </w:rPr>
        <w:t xml:space="preserve">Word </w:t>
      </w:r>
      <w:r w:rsidR="00C62C9B">
        <w:rPr>
          <w:rFonts w:ascii="Arial" w:hAnsi="Arial" w:cs="Arial"/>
          <w:sz w:val="20"/>
          <w:szCs w:val="20"/>
          <w:lang w:val="lt-LT"/>
        </w:rPr>
        <w:t>arba PowerPoint).</w:t>
      </w:r>
    </w:p>
    <w:p w14:paraId="2FE04192" w14:textId="37D52573" w:rsidR="003808F2" w:rsidRDefault="38696FD9" w:rsidP="00FC6A57">
      <w:pPr>
        <w:pStyle w:val="ListParagraph"/>
        <w:numPr>
          <w:ilvl w:val="1"/>
          <w:numId w:val="16"/>
        </w:numPr>
        <w:ind w:left="426"/>
        <w:jc w:val="both"/>
        <w:rPr>
          <w:rFonts w:ascii="Arial" w:hAnsi="Arial" w:cs="Arial"/>
          <w:sz w:val="20"/>
          <w:szCs w:val="20"/>
          <w:lang w:val="lt-LT"/>
        </w:rPr>
      </w:pPr>
      <w:r w:rsidRPr="2223027C">
        <w:rPr>
          <w:rFonts w:ascii="Arial" w:hAnsi="Arial" w:cs="Arial"/>
          <w:sz w:val="20"/>
          <w:szCs w:val="20"/>
          <w:lang w:val="lt-LT"/>
        </w:rPr>
        <w:t>Pastotės sprendimo a</w:t>
      </w:r>
      <w:r w:rsidR="003808F2" w:rsidRPr="2223027C">
        <w:rPr>
          <w:rFonts w:ascii="Arial" w:hAnsi="Arial" w:cs="Arial"/>
          <w:sz w:val="20"/>
          <w:szCs w:val="20"/>
          <w:lang w:val="lt-LT"/>
        </w:rPr>
        <w:t xml:space="preserve">rchitektūros schemos turi būti </w:t>
      </w:r>
      <w:r w:rsidR="003808F2" w:rsidRPr="00F765E9">
        <w:rPr>
          <w:rFonts w:ascii="Arial" w:hAnsi="Arial" w:cs="Arial"/>
          <w:sz w:val="20"/>
          <w:szCs w:val="20"/>
          <w:lang w:val="lt-LT"/>
        </w:rPr>
        <w:t>pateiktos</w:t>
      </w:r>
      <w:r w:rsidR="00F765E9">
        <w:rPr>
          <w:rFonts w:ascii="Arial" w:hAnsi="Arial" w:cs="Arial"/>
          <w:sz w:val="20"/>
          <w:szCs w:val="20"/>
          <w:lang w:val="lt-LT"/>
        </w:rPr>
        <w:t xml:space="preserve"> redaguojamu</w:t>
      </w:r>
      <w:r w:rsidR="003808F2" w:rsidRPr="00F765E9">
        <w:rPr>
          <w:rFonts w:ascii="Arial" w:hAnsi="Arial" w:cs="Arial"/>
          <w:sz w:val="20"/>
          <w:szCs w:val="20"/>
          <w:lang w:val="lt-LT"/>
        </w:rPr>
        <w:t xml:space="preserve"> </w:t>
      </w:r>
      <w:r w:rsidR="00F765E9">
        <w:rPr>
          <w:rFonts w:ascii="Arial" w:hAnsi="Arial" w:cs="Arial"/>
          <w:sz w:val="20"/>
          <w:szCs w:val="20"/>
          <w:lang w:val="lt-LT"/>
        </w:rPr>
        <w:t>.dwg</w:t>
      </w:r>
      <w:r w:rsidR="003808F2" w:rsidRPr="00F765E9">
        <w:rPr>
          <w:rFonts w:ascii="Arial" w:hAnsi="Arial" w:cs="Arial"/>
          <w:sz w:val="20"/>
          <w:szCs w:val="20"/>
          <w:lang w:val="lt-LT"/>
        </w:rPr>
        <w:t xml:space="preserve"> </w:t>
      </w:r>
      <w:r w:rsidR="00F765E9">
        <w:rPr>
          <w:rFonts w:ascii="Arial" w:hAnsi="Arial" w:cs="Arial"/>
          <w:sz w:val="20"/>
          <w:szCs w:val="20"/>
          <w:lang w:val="lt-LT"/>
        </w:rPr>
        <w:t>f</w:t>
      </w:r>
      <w:r w:rsidR="003808F2" w:rsidRPr="2223027C">
        <w:rPr>
          <w:rFonts w:ascii="Arial" w:hAnsi="Arial" w:cs="Arial"/>
          <w:sz w:val="20"/>
          <w:szCs w:val="20"/>
          <w:lang w:val="lt-LT"/>
        </w:rPr>
        <w:t>ormatu</w:t>
      </w:r>
      <w:r w:rsidR="00C62C9B" w:rsidRPr="2223027C">
        <w:rPr>
          <w:rFonts w:ascii="Arial" w:hAnsi="Arial" w:cs="Arial"/>
          <w:sz w:val="20"/>
          <w:szCs w:val="20"/>
          <w:lang w:val="lt-LT"/>
        </w:rPr>
        <w:t>.</w:t>
      </w:r>
      <w:r w:rsidR="003808F2" w:rsidRPr="2223027C">
        <w:rPr>
          <w:rFonts w:ascii="Arial" w:hAnsi="Arial" w:cs="Arial"/>
          <w:sz w:val="20"/>
          <w:szCs w:val="20"/>
          <w:lang w:val="lt-LT"/>
        </w:rPr>
        <w:t xml:space="preserve"> </w:t>
      </w:r>
    </w:p>
    <w:p w14:paraId="69782674" w14:textId="77777777" w:rsidR="003808F2" w:rsidRDefault="003808F2" w:rsidP="003808F2">
      <w:pPr>
        <w:pStyle w:val="ListParagraph"/>
        <w:ind w:left="426"/>
        <w:jc w:val="both"/>
        <w:rPr>
          <w:rFonts w:ascii="Arial" w:hAnsi="Arial" w:cs="Arial"/>
          <w:sz w:val="20"/>
          <w:szCs w:val="20"/>
          <w:lang w:val="lt-LT"/>
        </w:rPr>
      </w:pPr>
    </w:p>
    <w:p w14:paraId="79136698" w14:textId="77777777" w:rsidR="00B74464" w:rsidRDefault="00B74464" w:rsidP="003808F2">
      <w:pPr>
        <w:pStyle w:val="ListParagraph"/>
        <w:ind w:left="426"/>
        <w:jc w:val="both"/>
        <w:rPr>
          <w:rFonts w:ascii="Arial" w:hAnsi="Arial" w:cs="Arial"/>
          <w:sz w:val="20"/>
          <w:szCs w:val="20"/>
          <w:lang w:val="lt-LT"/>
        </w:rPr>
      </w:pPr>
    </w:p>
    <w:p w14:paraId="4174B5E6" w14:textId="77777777" w:rsidR="00B74464" w:rsidRDefault="00B74464" w:rsidP="003808F2">
      <w:pPr>
        <w:pStyle w:val="ListParagraph"/>
        <w:ind w:left="426"/>
        <w:jc w:val="both"/>
        <w:rPr>
          <w:rFonts w:ascii="Arial" w:hAnsi="Arial" w:cs="Arial"/>
          <w:sz w:val="20"/>
          <w:szCs w:val="20"/>
          <w:lang w:val="lt-LT"/>
        </w:rPr>
      </w:pPr>
    </w:p>
    <w:p w14:paraId="18F1D13F" w14:textId="77777777" w:rsidR="00B74464" w:rsidRPr="003808F2" w:rsidRDefault="00B74464" w:rsidP="003808F2">
      <w:pPr>
        <w:pStyle w:val="ListParagraph"/>
        <w:ind w:left="426"/>
        <w:jc w:val="both"/>
        <w:rPr>
          <w:rFonts w:ascii="Arial" w:hAnsi="Arial" w:cs="Arial"/>
          <w:sz w:val="20"/>
          <w:szCs w:val="20"/>
          <w:lang w:val="lt-LT"/>
        </w:rPr>
      </w:pPr>
    </w:p>
    <w:p w14:paraId="052F2746" w14:textId="77777777" w:rsidR="00FC6A57" w:rsidRPr="00690C85" w:rsidRDefault="00FC6A57" w:rsidP="00FC6A57">
      <w:pPr>
        <w:pStyle w:val="Heading2"/>
        <w:numPr>
          <w:ilvl w:val="0"/>
          <w:numId w:val="16"/>
        </w:numPr>
        <w:contextualSpacing/>
        <w:jc w:val="both"/>
        <w:rPr>
          <w:rFonts w:ascii="Arial" w:hAnsi="Arial" w:cs="Arial"/>
          <w:color w:val="auto"/>
          <w:sz w:val="20"/>
          <w:szCs w:val="20"/>
          <w:lang w:val="lt-LT"/>
        </w:rPr>
      </w:pPr>
      <w:r w:rsidRPr="00690C85">
        <w:rPr>
          <w:rFonts w:ascii="Arial" w:hAnsi="Arial" w:cs="Arial"/>
          <w:color w:val="auto"/>
          <w:sz w:val="20"/>
          <w:szCs w:val="20"/>
          <w:lang w:val="lt-LT"/>
        </w:rPr>
        <w:lastRenderedPageBreak/>
        <w:t>Bendrieji reikalavimai studijai</w:t>
      </w:r>
    </w:p>
    <w:p w14:paraId="6FBB1359" w14:textId="77777777" w:rsidR="00FC6A57" w:rsidRPr="00690C85" w:rsidRDefault="00FC6A57" w:rsidP="00FC6A57">
      <w:pPr>
        <w:contextualSpacing/>
        <w:jc w:val="both"/>
        <w:rPr>
          <w:rFonts w:ascii="Arial" w:hAnsi="Arial" w:cs="Arial"/>
          <w:sz w:val="20"/>
          <w:szCs w:val="20"/>
          <w:lang w:val="lt-LT"/>
        </w:rPr>
      </w:pPr>
    </w:p>
    <w:p w14:paraId="5FC72972" w14:textId="77AC4E81" w:rsidR="00FC6A57" w:rsidRPr="00690C85" w:rsidRDefault="00FC6A57" w:rsidP="00FC6A57">
      <w:pPr>
        <w:contextualSpacing/>
        <w:jc w:val="both"/>
        <w:rPr>
          <w:rFonts w:ascii="Arial" w:hAnsi="Arial" w:cs="Arial"/>
          <w:sz w:val="20"/>
          <w:szCs w:val="20"/>
          <w:lang w:val="lt-LT"/>
        </w:rPr>
      </w:pPr>
      <w:r w:rsidRPr="00690C85">
        <w:rPr>
          <w:rFonts w:ascii="Arial" w:hAnsi="Arial" w:cs="Arial"/>
          <w:sz w:val="20"/>
          <w:szCs w:val="20"/>
          <w:lang w:val="lt-LT"/>
        </w:rPr>
        <w:t>Tiekėjas privalo užtikrinti, kad studijos rezultatai būtų praktiniai, įgyvendinami ir pritaikomi Užsakovo valdomo perdavimo tinklo kontekste, o pateiktos rekomendacijos būtų pagrįstos standartais, rinkos sprendinių analize ir techniniu vertinimu.</w:t>
      </w:r>
    </w:p>
    <w:p w14:paraId="4C3A22E9" w14:textId="77777777" w:rsidR="00FC6A57" w:rsidRPr="00690C85" w:rsidRDefault="00FC6A57" w:rsidP="00FC6A57">
      <w:pPr>
        <w:contextualSpacing/>
        <w:jc w:val="both"/>
        <w:rPr>
          <w:rFonts w:ascii="Arial" w:hAnsi="Arial" w:cs="Arial"/>
          <w:sz w:val="20"/>
          <w:szCs w:val="20"/>
          <w:lang w:val="lt-LT"/>
        </w:rPr>
      </w:pPr>
    </w:p>
    <w:p w14:paraId="7D0252FC" w14:textId="76E2398F" w:rsidR="00FC6A57" w:rsidRPr="00690C85" w:rsidRDefault="00FC6A57" w:rsidP="00FC6A57">
      <w:pPr>
        <w:contextualSpacing/>
        <w:jc w:val="both"/>
        <w:rPr>
          <w:rFonts w:ascii="Arial" w:hAnsi="Arial" w:cs="Arial"/>
          <w:sz w:val="20"/>
          <w:szCs w:val="20"/>
          <w:lang w:val="lt-LT"/>
        </w:rPr>
      </w:pPr>
      <w:r w:rsidRPr="00690C85">
        <w:rPr>
          <w:rFonts w:ascii="Arial" w:hAnsi="Arial" w:cs="Arial"/>
          <w:sz w:val="20"/>
          <w:szCs w:val="20"/>
          <w:lang w:val="lt-LT"/>
        </w:rPr>
        <w:t>Tiekėjas privalo:</w:t>
      </w:r>
    </w:p>
    <w:p w14:paraId="59672938" w14:textId="77777777" w:rsidR="00FC6A57" w:rsidRPr="00690C85" w:rsidRDefault="00FC6A57" w:rsidP="00FC6A5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Pateikti aiškią studijos metodiką (darbo eiga, informacijos rinkimas, analizės metodai, tarpiniai pristatymai).</w:t>
      </w:r>
    </w:p>
    <w:p w14:paraId="0B21154D" w14:textId="77777777" w:rsidR="00FC6A57" w:rsidRPr="00690C85" w:rsidRDefault="00FC6A57" w:rsidP="00FC6A5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Visus sprendinius vertinti 110–400 kV pastočių kontekste, atsižvelgiant į kritinės infrastruktūros patikimumo reikalavimus.</w:t>
      </w:r>
    </w:p>
    <w:p w14:paraId="620CE115" w14:textId="77777777" w:rsidR="00FC6A57" w:rsidRPr="00690C85" w:rsidRDefault="00FC6A57" w:rsidP="00FC6A5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Pateikti rekomendacijų pagrindimą, nurodant prielaidas, apribojimus ir techninius argumentus.</w:t>
      </w:r>
    </w:p>
    <w:p w14:paraId="438E2FBB" w14:textId="313AE8A4" w:rsidR="00FC6A57" w:rsidRPr="00690C85" w:rsidRDefault="00FC6A57" w:rsidP="00FC6A5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Nurodyti taikytinus standartus ir jų interpretaciją, o ne tik pateikti standartų sąrašą.</w:t>
      </w:r>
    </w:p>
    <w:p w14:paraId="206746FD" w14:textId="77777777" w:rsidR="00690C85" w:rsidRPr="00690C85" w:rsidRDefault="00690C85" w:rsidP="00690C85">
      <w:pPr>
        <w:pStyle w:val="ListParagraph"/>
        <w:ind w:left="426"/>
        <w:jc w:val="both"/>
        <w:rPr>
          <w:rFonts w:ascii="Arial" w:hAnsi="Arial" w:cs="Arial"/>
          <w:sz w:val="20"/>
          <w:szCs w:val="20"/>
          <w:lang w:val="lt-LT"/>
        </w:rPr>
      </w:pPr>
    </w:p>
    <w:p w14:paraId="3367A63A" w14:textId="77777777" w:rsidR="00FC6A57" w:rsidRPr="00690C85" w:rsidRDefault="00FC6A57" w:rsidP="00FC6A57">
      <w:pPr>
        <w:pStyle w:val="ListParagraph"/>
        <w:ind w:left="426"/>
        <w:jc w:val="both"/>
        <w:rPr>
          <w:rFonts w:ascii="Arial" w:hAnsi="Arial" w:cs="Arial"/>
          <w:sz w:val="20"/>
          <w:szCs w:val="20"/>
          <w:lang w:val="lt-LT"/>
        </w:rPr>
      </w:pPr>
    </w:p>
    <w:p w14:paraId="19A6A21F" w14:textId="4F430CF8" w:rsidR="00971703" w:rsidRPr="00690C85" w:rsidRDefault="009C6735" w:rsidP="001753F3">
      <w:pPr>
        <w:pStyle w:val="ListParagraph"/>
        <w:numPr>
          <w:ilvl w:val="0"/>
          <w:numId w:val="16"/>
        </w:numPr>
        <w:spacing w:after="160" w:line="278" w:lineRule="auto"/>
        <w:jc w:val="both"/>
        <w:rPr>
          <w:rFonts w:ascii="Arial" w:hAnsi="Arial" w:cs="Arial"/>
          <w:b/>
          <w:bCs/>
          <w:sz w:val="20"/>
          <w:szCs w:val="20"/>
          <w:lang w:val="lt-LT"/>
        </w:rPr>
      </w:pPr>
      <w:r w:rsidRPr="00690C85">
        <w:rPr>
          <w:rFonts w:ascii="Arial" w:hAnsi="Arial" w:cs="Arial"/>
          <w:b/>
          <w:bCs/>
          <w:sz w:val="20"/>
          <w:szCs w:val="20"/>
          <w:lang w:val="lt-LT"/>
        </w:rPr>
        <w:t>Projekto valdymas ir komunikacija</w:t>
      </w:r>
    </w:p>
    <w:p w14:paraId="28A64758"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Tiekėjas privalo užtikrinti projekto valdymą ir komunikaciją su Užsakovu, įskaitant:</w:t>
      </w:r>
    </w:p>
    <w:p w14:paraId="1AA6E65E" w14:textId="0CB335CA" w:rsidR="00205463" w:rsidRPr="00205463" w:rsidRDefault="009C6735" w:rsidP="00205463">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Pradinį susitikimą (kick-off) per 10 darbo dienų nuo sutarties įsigaliojimo.</w:t>
      </w:r>
    </w:p>
    <w:p w14:paraId="756EAC33" w14:textId="3A63505D" w:rsidR="00971703" w:rsidRPr="00690C85" w:rsidRDefault="009C6735" w:rsidP="00113A4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Ne rečiau kaip kartą per mėnesį vykdomus progreso aptarimo susitikimus.</w:t>
      </w:r>
    </w:p>
    <w:p w14:paraId="31D1090E" w14:textId="46E24AC1" w:rsidR="00971703" w:rsidRPr="00690C85" w:rsidRDefault="009C6735" w:rsidP="00113A4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Tarpinių rezultatų pristatymus kiekvieno etapo pabaigoje.</w:t>
      </w:r>
    </w:p>
    <w:p w14:paraId="3B55208C" w14:textId="7CD58A4A" w:rsidR="00971703" w:rsidRDefault="00690C85" w:rsidP="00113A47">
      <w:pPr>
        <w:pStyle w:val="ListParagraph"/>
        <w:numPr>
          <w:ilvl w:val="1"/>
          <w:numId w:val="16"/>
        </w:numPr>
        <w:ind w:left="426"/>
        <w:jc w:val="both"/>
        <w:rPr>
          <w:rFonts w:ascii="Arial" w:hAnsi="Arial" w:cs="Arial"/>
          <w:sz w:val="20"/>
          <w:szCs w:val="20"/>
          <w:lang w:val="lt-LT"/>
        </w:rPr>
      </w:pPr>
      <w:r>
        <w:rPr>
          <w:rFonts w:ascii="Arial" w:hAnsi="Arial" w:cs="Arial"/>
          <w:sz w:val="20"/>
          <w:szCs w:val="20"/>
          <w:lang w:val="lt-LT"/>
        </w:rPr>
        <w:t>Galutinį studijos pristatymą Užsakovo biure</w:t>
      </w:r>
      <w:r w:rsidR="009A3F43">
        <w:rPr>
          <w:rFonts w:ascii="Arial" w:hAnsi="Arial" w:cs="Arial"/>
          <w:sz w:val="20"/>
          <w:szCs w:val="20"/>
          <w:lang w:val="lt-LT"/>
        </w:rPr>
        <w:t>, arba nuotoliu</w:t>
      </w:r>
      <w:r>
        <w:rPr>
          <w:rFonts w:ascii="Arial" w:hAnsi="Arial" w:cs="Arial"/>
          <w:sz w:val="20"/>
          <w:szCs w:val="20"/>
          <w:lang w:val="lt-LT"/>
        </w:rPr>
        <w:t>.</w:t>
      </w:r>
    </w:p>
    <w:p w14:paraId="2D80924F" w14:textId="3C5C0748" w:rsidR="00205463" w:rsidRPr="00690C85" w:rsidRDefault="00205463" w:rsidP="00113A47">
      <w:pPr>
        <w:pStyle w:val="ListParagraph"/>
        <w:numPr>
          <w:ilvl w:val="1"/>
          <w:numId w:val="16"/>
        </w:numPr>
        <w:ind w:left="426"/>
        <w:jc w:val="both"/>
        <w:rPr>
          <w:rFonts w:ascii="Arial" w:hAnsi="Arial" w:cs="Arial"/>
          <w:sz w:val="20"/>
          <w:szCs w:val="20"/>
          <w:lang w:val="lt-LT"/>
        </w:rPr>
      </w:pPr>
      <w:r>
        <w:rPr>
          <w:rFonts w:ascii="Arial" w:hAnsi="Arial" w:cs="Arial"/>
          <w:sz w:val="20"/>
          <w:szCs w:val="20"/>
          <w:lang w:val="lt-LT"/>
        </w:rPr>
        <w:t>Susitikimų protokolus elektroniniu būdu per 2 darbo dienas po kiekvieno susitikimo.</w:t>
      </w:r>
    </w:p>
    <w:p w14:paraId="4CF89C38" w14:textId="77777777" w:rsidR="001753F3" w:rsidRPr="00690C85" w:rsidRDefault="001753F3" w:rsidP="001753F3">
      <w:pPr>
        <w:pStyle w:val="ListParagraph"/>
        <w:spacing w:after="160" w:line="278" w:lineRule="auto"/>
        <w:ind w:left="360"/>
        <w:jc w:val="both"/>
        <w:rPr>
          <w:rFonts w:ascii="Arial" w:hAnsi="Arial" w:cs="Arial"/>
          <w:sz w:val="20"/>
          <w:szCs w:val="20"/>
          <w:lang w:val="lt-LT"/>
        </w:rPr>
      </w:pPr>
    </w:p>
    <w:p w14:paraId="4BCE791E" w14:textId="0C62FFB6" w:rsidR="00971703" w:rsidRPr="00690C85" w:rsidRDefault="009C6735" w:rsidP="001753F3">
      <w:pPr>
        <w:pStyle w:val="ListParagraph"/>
        <w:numPr>
          <w:ilvl w:val="0"/>
          <w:numId w:val="16"/>
        </w:numPr>
        <w:spacing w:after="160" w:line="278" w:lineRule="auto"/>
        <w:jc w:val="both"/>
        <w:rPr>
          <w:rFonts w:ascii="Arial" w:hAnsi="Arial" w:cs="Arial"/>
          <w:b/>
          <w:bCs/>
          <w:sz w:val="20"/>
          <w:szCs w:val="20"/>
          <w:lang w:val="lt-LT"/>
        </w:rPr>
      </w:pPr>
      <w:r w:rsidRPr="00690C85">
        <w:rPr>
          <w:rFonts w:ascii="Arial" w:hAnsi="Arial" w:cs="Arial"/>
          <w:b/>
          <w:bCs/>
          <w:sz w:val="20"/>
          <w:szCs w:val="20"/>
          <w:lang w:val="lt-LT"/>
        </w:rPr>
        <w:t>Preliminarus darbų grafikas</w:t>
      </w:r>
    </w:p>
    <w:p w14:paraId="7C47F6F2" w14:textId="0D906CEF" w:rsidR="00C62C9B" w:rsidRDefault="00C62C9B" w:rsidP="00457604">
      <w:pPr>
        <w:jc w:val="both"/>
        <w:rPr>
          <w:rFonts w:ascii="Arial" w:hAnsi="Arial" w:cs="Arial"/>
          <w:sz w:val="20"/>
          <w:szCs w:val="20"/>
          <w:lang w:val="lt-LT"/>
        </w:rPr>
      </w:pPr>
      <w:r>
        <w:rPr>
          <w:rFonts w:ascii="Arial" w:hAnsi="Arial" w:cs="Arial"/>
          <w:sz w:val="20"/>
          <w:szCs w:val="20"/>
          <w:lang w:val="lt-LT"/>
        </w:rPr>
        <w:t>Bendra s</w:t>
      </w:r>
      <w:r w:rsidRPr="00C62C9B">
        <w:rPr>
          <w:rFonts w:ascii="Arial" w:hAnsi="Arial" w:cs="Arial"/>
          <w:sz w:val="20"/>
          <w:szCs w:val="20"/>
          <w:lang w:val="lt-LT"/>
        </w:rPr>
        <w:t>tudijos</w:t>
      </w:r>
      <w:r>
        <w:rPr>
          <w:rFonts w:ascii="Arial" w:hAnsi="Arial" w:cs="Arial"/>
          <w:sz w:val="20"/>
          <w:szCs w:val="20"/>
          <w:lang w:val="lt-LT"/>
        </w:rPr>
        <w:t xml:space="preserve"> rengimo</w:t>
      </w:r>
      <w:r w:rsidRPr="00C62C9B">
        <w:rPr>
          <w:rFonts w:ascii="Arial" w:hAnsi="Arial" w:cs="Arial"/>
          <w:sz w:val="20"/>
          <w:szCs w:val="20"/>
          <w:lang w:val="lt-LT"/>
        </w:rPr>
        <w:t xml:space="preserve"> trukmė – ne ilgesnė kaip 12 (dvylika) mėnesių nuo sutarties įsigaliojimo dienos.</w:t>
      </w:r>
    </w:p>
    <w:p w14:paraId="4B096112" w14:textId="3716AF18"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Preliminarus grafikas pateikiamas orientaciniam planavimui. Galutinis grafikas derinamas su laimėjusiu Tiekėju.</w:t>
      </w:r>
    </w:p>
    <w:tbl>
      <w:tblPr>
        <w:tblStyle w:val="TableGrid"/>
        <w:tblW w:w="0" w:type="auto"/>
        <w:tblLook w:val="04A0" w:firstRow="1" w:lastRow="0" w:firstColumn="1" w:lastColumn="0" w:noHBand="0" w:noVBand="1"/>
      </w:tblPr>
      <w:tblGrid>
        <w:gridCol w:w="2877"/>
        <w:gridCol w:w="2876"/>
        <w:gridCol w:w="2877"/>
      </w:tblGrid>
      <w:tr w:rsidR="00457604" w:rsidRPr="00690C85" w14:paraId="1D6CDE5A" w14:textId="77777777" w:rsidTr="00457604">
        <w:tc>
          <w:tcPr>
            <w:tcW w:w="2880" w:type="dxa"/>
          </w:tcPr>
          <w:p w14:paraId="41DDBBF7" w14:textId="77777777" w:rsidR="00971703" w:rsidRPr="00690C85" w:rsidRDefault="009C6735" w:rsidP="00457604">
            <w:pPr>
              <w:contextualSpacing/>
              <w:jc w:val="both"/>
              <w:rPr>
                <w:rFonts w:ascii="Arial" w:hAnsi="Arial" w:cs="Arial"/>
                <w:b/>
                <w:bCs/>
                <w:sz w:val="20"/>
                <w:szCs w:val="20"/>
                <w:lang w:val="lt-LT"/>
              </w:rPr>
            </w:pPr>
            <w:r w:rsidRPr="00690C85">
              <w:rPr>
                <w:rFonts w:ascii="Arial" w:hAnsi="Arial" w:cs="Arial"/>
                <w:b/>
                <w:bCs/>
                <w:sz w:val="20"/>
                <w:szCs w:val="20"/>
                <w:lang w:val="lt-LT"/>
              </w:rPr>
              <w:t>Etapas</w:t>
            </w:r>
          </w:p>
        </w:tc>
        <w:tc>
          <w:tcPr>
            <w:tcW w:w="2880" w:type="dxa"/>
          </w:tcPr>
          <w:p w14:paraId="7280D70F" w14:textId="77777777" w:rsidR="00971703" w:rsidRPr="00690C85" w:rsidRDefault="009C6735" w:rsidP="00457604">
            <w:pPr>
              <w:contextualSpacing/>
              <w:jc w:val="both"/>
              <w:rPr>
                <w:rFonts w:ascii="Arial" w:hAnsi="Arial" w:cs="Arial"/>
                <w:b/>
                <w:bCs/>
                <w:sz w:val="20"/>
                <w:szCs w:val="20"/>
                <w:lang w:val="lt-LT"/>
              </w:rPr>
            </w:pPr>
            <w:r w:rsidRPr="00690C85">
              <w:rPr>
                <w:rFonts w:ascii="Arial" w:hAnsi="Arial" w:cs="Arial"/>
                <w:b/>
                <w:bCs/>
                <w:sz w:val="20"/>
                <w:szCs w:val="20"/>
                <w:lang w:val="lt-LT"/>
              </w:rPr>
              <w:t>Trukmė (mėn.)</w:t>
            </w:r>
          </w:p>
        </w:tc>
        <w:tc>
          <w:tcPr>
            <w:tcW w:w="2880" w:type="dxa"/>
          </w:tcPr>
          <w:p w14:paraId="53C73C9B" w14:textId="77777777" w:rsidR="00971703" w:rsidRPr="00690C85" w:rsidRDefault="009C6735" w:rsidP="00457604">
            <w:pPr>
              <w:contextualSpacing/>
              <w:jc w:val="both"/>
              <w:rPr>
                <w:rFonts w:ascii="Arial" w:hAnsi="Arial" w:cs="Arial"/>
                <w:b/>
                <w:bCs/>
                <w:sz w:val="20"/>
                <w:szCs w:val="20"/>
                <w:lang w:val="lt-LT"/>
              </w:rPr>
            </w:pPr>
            <w:r w:rsidRPr="00690C85">
              <w:rPr>
                <w:rFonts w:ascii="Arial" w:hAnsi="Arial" w:cs="Arial"/>
                <w:b/>
                <w:bCs/>
                <w:sz w:val="20"/>
                <w:szCs w:val="20"/>
                <w:lang w:val="lt-LT"/>
              </w:rPr>
              <w:t>Pagrindiniai rezultatai</w:t>
            </w:r>
          </w:p>
        </w:tc>
      </w:tr>
      <w:tr w:rsidR="00457604" w:rsidRPr="00690C85" w14:paraId="7D1546CF" w14:textId="77777777" w:rsidTr="00457604">
        <w:tc>
          <w:tcPr>
            <w:tcW w:w="2880" w:type="dxa"/>
          </w:tcPr>
          <w:p w14:paraId="749AE694" w14:textId="77777777" w:rsidR="00971703" w:rsidRPr="00690C85" w:rsidRDefault="009C6735" w:rsidP="00690C85">
            <w:pPr>
              <w:contextualSpacing/>
              <w:rPr>
                <w:rFonts w:ascii="Arial" w:hAnsi="Arial" w:cs="Arial"/>
                <w:sz w:val="20"/>
                <w:szCs w:val="20"/>
                <w:lang w:val="lt-LT"/>
              </w:rPr>
            </w:pPr>
            <w:r w:rsidRPr="00690C85">
              <w:rPr>
                <w:rFonts w:ascii="Arial" w:hAnsi="Arial" w:cs="Arial"/>
                <w:sz w:val="20"/>
                <w:szCs w:val="20"/>
                <w:lang w:val="lt-LT"/>
              </w:rPr>
              <w:t>Etapas 1: Teisiniai ir organizaciniai klausimai</w:t>
            </w:r>
          </w:p>
        </w:tc>
        <w:tc>
          <w:tcPr>
            <w:tcW w:w="2880" w:type="dxa"/>
          </w:tcPr>
          <w:p w14:paraId="758CAB55"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1–4</w:t>
            </w:r>
          </w:p>
        </w:tc>
        <w:tc>
          <w:tcPr>
            <w:tcW w:w="2880" w:type="dxa"/>
          </w:tcPr>
          <w:p w14:paraId="3095C78D"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Tarpinė ataskaita Nr. 1</w:t>
            </w:r>
          </w:p>
        </w:tc>
      </w:tr>
      <w:tr w:rsidR="00457604" w:rsidRPr="00690C85" w14:paraId="5A2B5B73" w14:textId="77777777" w:rsidTr="00457604">
        <w:tc>
          <w:tcPr>
            <w:tcW w:w="2880" w:type="dxa"/>
          </w:tcPr>
          <w:p w14:paraId="344A6431" w14:textId="77777777" w:rsidR="00971703" w:rsidRPr="00690C85" w:rsidRDefault="009C6735" w:rsidP="00690C85">
            <w:pPr>
              <w:contextualSpacing/>
              <w:rPr>
                <w:rFonts w:ascii="Arial" w:hAnsi="Arial" w:cs="Arial"/>
                <w:sz w:val="20"/>
                <w:szCs w:val="20"/>
                <w:lang w:val="lt-LT"/>
              </w:rPr>
            </w:pPr>
            <w:r w:rsidRPr="00690C85">
              <w:rPr>
                <w:rFonts w:ascii="Arial" w:hAnsi="Arial" w:cs="Arial"/>
                <w:sz w:val="20"/>
                <w:szCs w:val="20"/>
                <w:lang w:val="lt-LT"/>
              </w:rPr>
              <w:t>Etapas 2: RAA techniniai klausimai</w:t>
            </w:r>
          </w:p>
        </w:tc>
        <w:tc>
          <w:tcPr>
            <w:tcW w:w="2880" w:type="dxa"/>
          </w:tcPr>
          <w:p w14:paraId="24F28258"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3–8</w:t>
            </w:r>
          </w:p>
        </w:tc>
        <w:tc>
          <w:tcPr>
            <w:tcW w:w="2880" w:type="dxa"/>
          </w:tcPr>
          <w:p w14:paraId="067F3BF2"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Tarpinė ataskaita Nr. 2 + architektūros modelis</w:t>
            </w:r>
          </w:p>
        </w:tc>
      </w:tr>
      <w:tr w:rsidR="00457604" w:rsidRPr="00690C85" w14:paraId="4ABA4E77" w14:textId="77777777" w:rsidTr="00457604">
        <w:tc>
          <w:tcPr>
            <w:tcW w:w="2880" w:type="dxa"/>
          </w:tcPr>
          <w:p w14:paraId="4C602EE2" w14:textId="77777777" w:rsidR="00971703" w:rsidRPr="00690C85" w:rsidRDefault="009C6735" w:rsidP="00690C85">
            <w:pPr>
              <w:contextualSpacing/>
              <w:rPr>
                <w:rFonts w:ascii="Arial" w:hAnsi="Arial" w:cs="Arial"/>
                <w:sz w:val="20"/>
                <w:szCs w:val="20"/>
                <w:lang w:val="lt-LT"/>
              </w:rPr>
            </w:pPr>
            <w:r w:rsidRPr="00690C85">
              <w:rPr>
                <w:rFonts w:ascii="Arial" w:hAnsi="Arial" w:cs="Arial"/>
                <w:sz w:val="20"/>
                <w:szCs w:val="20"/>
                <w:lang w:val="lt-LT"/>
              </w:rPr>
              <w:t>Etapas 3: IT/OT techniniai klausimai</w:t>
            </w:r>
          </w:p>
        </w:tc>
        <w:tc>
          <w:tcPr>
            <w:tcW w:w="2880" w:type="dxa"/>
          </w:tcPr>
          <w:p w14:paraId="20F3615B"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6–11</w:t>
            </w:r>
          </w:p>
        </w:tc>
        <w:tc>
          <w:tcPr>
            <w:tcW w:w="2880" w:type="dxa"/>
          </w:tcPr>
          <w:p w14:paraId="33EA9DF3"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Tarpinė ataskaita Nr. 3</w:t>
            </w:r>
          </w:p>
        </w:tc>
      </w:tr>
      <w:tr w:rsidR="00457604" w:rsidRPr="00690C85" w14:paraId="11837AFC" w14:textId="77777777" w:rsidTr="00457604">
        <w:tc>
          <w:tcPr>
            <w:tcW w:w="2880" w:type="dxa"/>
          </w:tcPr>
          <w:p w14:paraId="6861073E" w14:textId="77777777" w:rsidR="00971703" w:rsidRPr="00690C85" w:rsidRDefault="009C6735" w:rsidP="00690C85">
            <w:pPr>
              <w:contextualSpacing/>
              <w:rPr>
                <w:rFonts w:ascii="Arial" w:hAnsi="Arial" w:cs="Arial"/>
                <w:sz w:val="20"/>
                <w:szCs w:val="20"/>
                <w:lang w:val="lt-LT"/>
              </w:rPr>
            </w:pPr>
            <w:r w:rsidRPr="00690C85">
              <w:rPr>
                <w:rFonts w:ascii="Arial" w:hAnsi="Arial" w:cs="Arial"/>
                <w:sz w:val="20"/>
                <w:szCs w:val="20"/>
                <w:lang w:val="lt-LT"/>
              </w:rPr>
              <w:t>Integracija ir galutinė ataskaita</w:t>
            </w:r>
          </w:p>
        </w:tc>
        <w:tc>
          <w:tcPr>
            <w:tcW w:w="2880" w:type="dxa"/>
          </w:tcPr>
          <w:p w14:paraId="6D5FB175"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11–12</w:t>
            </w:r>
          </w:p>
        </w:tc>
        <w:tc>
          <w:tcPr>
            <w:tcW w:w="2880" w:type="dxa"/>
          </w:tcPr>
          <w:p w14:paraId="0B27D0D7"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Galutinė integruota ataskaita</w:t>
            </w:r>
          </w:p>
        </w:tc>
      </w:tr>
    </w:tbl>
    <w:p w14:paraId="292C903D" w14:textId="77777777" w:rsidR="00113A47" w:rsidRPr="00690C85" w:rsidRDefault="00113A47" w:rsidP="00113A47">
      <w:pPr>
        <w:pStyle w:val="ListParagraph"/>
        <w:spacing w:after="160" w:line="278" w:lineRule="auto"/>
        <w:ind w:left="360"/>
        <w:jc w:val="both"/>
        <w:rPr>
          <w:rFonts w:ascii="Arial" w:hAnsi="Arial" w:cs="Arial"/>
          <w:sz w:val="20"/>
          <w:szCs w:val="20"/>
          <w:lang w:val="lt-LT"/>
        </w:rPr>
      </w:pPr>
    </w:p>
    <w:p w14:paraId="4263ED6B" w14:textId="77777777" w:rsidR="00113A47" w:rsidRPr="00690C85" w:rsidRDefault="00113A47" w:rsidP="00113A47">
      <w:pPr>
        <w:pStyle w:val="ListParagraph"/>
        <w:ind w:left="426"/>
        <w:jc w:val="both"/>
        <w:rPr>
          <w:rFonts w:ascii="Arial" w:hAnsi="Arial" w:cs="Arial"/>
          <w:sz w:val="20"/>
          <w:szCs w:val="20"/>
          <w:lang w:val="lt-LT"/>
        </w:rPr>
      </w:pPr>
    </w:p>
    <w:p w14:paraId="796FD0F1" w14:textId="4D9E2DB4" w:rsidR="00971703" w:rsidRPr="00690C85" w:rsidRDefault="009C6735" w:rsidP="001753F3">
      <w:pPr>
        <w:pStyle w:val="ListParagraph"/>
        <w:numPr>
          <w:ilvl w:val="0"/>
          <w:numId w:val="16"/>
        </w:numPr>
        <w:spacing w:after="160" w:line="278" w:lineRule="auto"/>
        <w:jc w:val="both"/>
        <w:rPr>
          <w:rFonts w:ascii="Arial" w:hAnsi="Arial" w:cs="Arial"/>
          <w:b/>
          <w:bCs/>
          <w:sz w:val="20"/>
          <w:szCs w:val="20"/>
          <w:lang w:val="lt-LT"/>
        </w:rPr>
      </w:pPr>
      <w:r w:rsidRPr="00690C85">
        <w:rPr>
          <w:rFonts w:ascii="Arial" w:hAnsi="Arial" w:cs="Arial"/>
          <w:b/>
          <w:bCs/>
          <w:sz w:val="20"/>
          <w:szCs w:val="20"/>
          <w:lang w:val="lt-LT"/>
        </w:rPr>
        <w:t>Reikalavimai tiekėjo komandai</w:t>
      </w:r>
    </w:p>
    <w:p w14:paraId="51AFB625" w14:textId="471EA400" w:rsidR="00971703" w:rsidRPr="00690C85" w:rsidRDefault="00E01F54" w:rsidP="00457604">
      <w:pPr>
        <w:contextualSpacing/>
        <w:jc w:val="both"/>
        <w:rPr>
          <w:rFonts w:ascii="Arial" w:hAnsi="Arial" w:cs="Arial"/>
          <w:sz w:val="20"/>
          <w:szCs w:val="20"/>
          <w:lang w:val="lt-LT"/>
        </w:rPr>
      </w:pPr>
      <w:r>
        <w:rPr>
          <w:rFonts w:ascii="Arial" w:hAnsi="Arial" w:cs="Arial"/>
          <w:sz w:val="20"/>
          <w:szCs w:val="20"/>
          <w:lang w:val="lt-LT"/>
        </w:rPr>
        <w:t>Minimalūs</w:t>
      </w:r>
      <w:r w:rsidR="00FC6A57" w:rsidRPr="00690C85">
        <w:rPr>
          <w:rFonts w:ascii="Arial" w:hAnsi="Arial" w:cs="Arial"/>
          <w:sz w:val="20"/>
          <w:szCs w:val="20"/>
          <w:lang w:val="lt-LT"/>
        </w:rPr>
        <w:t xml:space="preserve"> reikalavimai projekto komandai nurodyti </w:t>
      </w:r>
      <w:r w:rsidR="000F16F2">
        <w:rPr>
          <w:rFonts w:ascii="Arial" w:hAnsi="Arial" w:cs="Arial"/>
          <w:sz w:val="20"/>
          <w:szCs w:val="20"/>
          <w:lang w:val="lt-LT"/>
        </w:rPr>
        <w:t>pirkimo dokumentų</w:t>
      </w:r>
      <w:r w:rsidR="00FC6A57" w:rsidRPr="00690C85">
        <w:rPr>
          <w:rFonts w:ascii="Arial" w:hAnsi="Arial" w:cs="Arial"/>
          <w:sz w:val="20"/>
          <w:szCs w:val="20"/>
          <w:lang w:val="lt-LT"/>
        </w:rPr>
        <w:t xml:space="preserve"> priede</w:t>
      </w:r>
      <w:r w:rsidR="00661F9C">
        <w:rPr>
          <w:rFonts w:ascii="Arial" w:hAnsi="Arial" w:cs="Arial"/>
          <w:sz w:val="20"/>
          <w:szCs w:val="20"/>
          <w:lang w:val="lt-LT"/>
        </w:rPr>
        <w:t xml:space="preserve"> 4</w:t>
      </w:r>
      <w:r>
        <w:rPr>
          <w:rFonts w:ascii="Arial" w:hAnsi="Arial" w:cs="Arial"/>
          <w:sz w:val="20"/>
          <w:szCs w:val="20"/>
          <w:lang w:val="lt-LT"/>
        </w:rPr>
        <w:t xml:space="preserve"> – „Kvalifikacijos reikalavimai“</w:t>
      </w:r>
      <w:r w:rsidR="00FC6A57" w:rsidRPr="00690C85">
        <w:rPr>
          <w:rFonts w:ascii="Arial" w:hAnsi="Arial" w:cs="Arial"/>
          <w:sz w:val="20"/>
          <w:szCs w:val="20"/>
          <w:lang w:val="lt-LT"/>
        </w:rPr>
        <w:t>. Tiekėjas privalo paskirti:</w:t>
      </w:r>
    </w:p>
    <w:p w14:paraId="5CEB8860" w14:textId="7F5F5B3C" w:rsidR="00971703" w:rsidRPr="00690C85" w:rsidRDefault="009C6735" w:rsidP="00113A4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Projekto koordinatorių.</w:t>
      </w:r>
    </w:p>
    <w:p w14:paraId="52DBAA08" w14:textId="1D8A30C2" w:rsidR="00971703" w:rsidRPr="00690C85" w:rsidRDefault="009C6735" w:rsidP="00113A4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RAA/pastočių automatizavimo ekspertą</w:t>
      </w:r>
      <w:r w:rsidR="00564E39">
        <w:rPr>
          <w:rFonts w:ascii="Arial" w:hAnsi="Arial" w:cs="Arial"/>
          <w:sz w:val="20"/>
          <w:szCs w:val="20"/>
          <w:lang w:val="lt-LT"/>
        </w:rPr>
        <w:t xml:space="preserve">, </w:t>
      </w:r>
      <w:r w:rsidR="00C55AC2">
        <w:rPr>
          <w:rFonts w:ascii="Arial" w:hAnsi="Arial" w:cs="Arial"/>
          <w:sz w:val="20"/>
          <w:szCs w:val="20"/>
          <w:lang w:val="lt-LT"/>
        </w:rPr>
        <w:t>arba ekspertų komandą</w:t>
      </w:r>
      <w:r w:rsidR="0035560F">
        <w:rPr>
          <w:rFonts w:ascii="Arial" w:hAnsi="Arial" w:cs="Arial"/>
          <w:sz w:val="20"/>
          <w:szCs w:val="20"/>
          <w:lang w:val="lt-LT"/>
        </w:rPr>
        <w:t>.</w:t>
      </w:r>
    </w:p>
    <w:p w14:paraId="5016E8F8" w14:textId="597D5100" w:rsidR="00971703" w:rsidRDefault="009C6735" w:rsidP="00113A4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IT/OT infrastruktūros</w:t>
      </w:r>
      <w:r w:rsidR="00FC6A57" w:rsidRPr="00690C85">
        <w:rPr>
          <w:rFonts w:ascii="Arial" w:hAnsi="Arial" w:cs="Arial"/>
          <w:sz w:val="20"/>
          <w:szCs w:val="20"/>
          <w:lang w:val="lt-LT"/>
        </w:rPr>
        <w:t>/telekomunikacijų</w:t>
      </w:r>
      <w:r w:rsidRPr="00690C85">
        <w:rPr>
          <w:rFonts w:ascii="Arial" w:hAnsi="Arial" w:cs="Arial"/>
          <w:sz w:val="20"/>
          <w:szCs w:val="20"/>
          <w:lang w:val="lt-LT"/>
        </w:rPr>
        <w:t xml:space="preserve"> ekspertą</w:t>
      </w:r>
      <w:r w:rsidR="0035560F">
        <w:rPr>
          <w:rFonts w:ascii="Arial" w:hAnsi="Arial" w:cs="Arial"/>
          <w:sz w:val="20"/>
          <w:szCs w:val="20"/>
          <w:lang w:val="lt-LT"/>
        </w:rPr>
        <w:t>, arba ekspertų komandą.</w:t>
      </w:r>
    </w:p>
    <w:p w14:paraId="19F459CC" w14:textId="05CC56F5" w:rsidR="00971703" w:rsidRPr="00690C85" w:rsidRDefault="009C6735" w:rsidP="001753F3">
      <w:pPr>
        <w:pStyle w:val="ListParagraph"/>
        <w:numPr>
          <w:ilvl w:val="0"/>
          <w:numId w:val="16"/>
        </w:numPr>
        <w:spacing w:after="160" w:line="278" w:lineRule="auto"/>
        <w:jc w:val="both"/>
        <w:rPr>
          <w:rFonts w:ascii="Arial" w:hAnsi="Arial" w:cs="Arial"/>
          <w:b/>
          <w:bCs/>
          <w:sz w:val="20"/>
          <w:szCs w:val="20"/>
          <w:lang w:val="lt-LT"/>
        </w:rPr>
      </w:pPr>
      <w:r w:rsidRPr="00690C85">
        <w:rPr>
          <w:rFonts w:ascii="Arial" w:hAnsi="Arial" w:cs="Arial"/>
          <w:b/>
          <w:bCs/>
          <w:sz w:val="20"/>
          <w:szCs w:val="20"/>
          <w:lang w:val="lt-LT"/>
        </w:rPr>
        <w:lastRenderedPageBreak/>
        <w:t>Konfidencialumas ir duomenų apsauga</w:t>
      </w:r>
    </w:p>
    <w:p w14:paraId="4E25A992"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Tiekėjas privalo užtikrinti gautos informacijos konfidencialumą ir naudoti ją tik šios studijos tikslams. Užsakovo pateikti techniniai duomenys ir schemos negali būti perduodami tretiesiems asmenims be rašytinio Užsakovo sutikimo.</w:t>
      </w:r>
    </w:p>
    <w:p w14:paraId="15E7244D" w14:textId="759B9895" w:rsidR="00971703" w:rsidRPr="00690C85" w:rsidRDefault="009C6735" w:rsidP="001753F3">
      <w:pPr>
        <w:pStyle w:val="ListParagraph"/>
        <w:numPr>
          <w:ilvl w:val="0"/>
          <w:numId w:val="16"/>
        </w:numPr>
        <w:spacing w:after="160" w:line="278" w:lineRule="auto"/>
        <w:jc w:val="both"/>
        <w:rPr>
          <w:rFonts w:ascii="Arial" w:hAnsi="Arial" w:cs="Arial"/>
          <w:b/>
          <w:bCs/>
          <w:sz w:val="20"/>
          <w:szCs w:val="20"/>
          <w:lang w:val="lt-LT"/>
        </w:rPr>
      </w:pPr>
      <w:r w:rsidRPr="00690C85">
        <w:rPr>
          <w:rFonts w:ascii="Arial" w:hAnsi="Arial" w:cs="Arial"/>
          <w:b/>
          <w:bCs/>
          <w:sz w:val="20"/>
          <w:szCs w:val="20"/>
          <w:lang w:val="lt-LT"/>
        </w:rPr>
        <w:t>Priedai</w:t>
      </w:r>
    </w:p>
    <w:p w14:paraId="5F6864C7"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1 priedas – Terminų žodynas.</w:t>
      </w:r>
    </w:p>
    <w:p w14:paraId="38400312" w14:textId="28921F9A" w:rsidR="00D5319A" w:rsidRPr="00690C85" w:rsidRDefault="009C6735" w:rsidP="00D5319A">
      <w:pPr>
        <w:contextualSpacing/>
        <w:jc w:val="both"/>
        <w:rPr>
          <w:rFonts w:ascii="Arial" w:hAnsi="Arial" w:cs="Arial"/>
          <w:sz w:val="20"/>
          <w:szCs w:val="20"/>
          <w:lang w:val="lt-LT"/>
        </w:rPr>
      </w:pPr>
      <w:r w:rsidRPr="00690C85">
        <w:rPr>
          <w:rFonts w:ascii="Arial" w:hAnsi="Arial" w:cs="Arial"/>
          <w:sz w:val="20"/>
          <w:szCs w:val="20"/>
          <w:lang w:val="lt-LT"/>
        </w:rPr>
        <w:t>2 priedas – Pastotės schema (pateikiama Užsakovo).</w:t>
      </w:r>
      <w:r w:rsidR="00D5319A" w:rsidRPr="00690C85">
        <w:rPr>
          <w:rFonts w:ascii="Arial" w:hAnsi="Arial" w:cs="Arial"/>
          <w:sz w:val="20"/>
          <w:szCs w:val="20"/>
          <w:lang w:val="lt-LT"/>
        </w:rPr>
        <w:br w:type="page"/>
      </w:r>
    </w:p>
    <w:p w14:paraId="65C0CBE7" w14:textId="4FA0A8A7" w:rsidR="00D5319A" w:rsidRPr="00690C85" w:rsidRDefault="00D5319A" w:rsidP="00D5319A">
      <w:pPr>
        <w:contextualSpacing/>
        <w:jc w:val="center"/>
        <w:rPr>
          <w:rFonts w:ascii="Arial" w:hAnsi="Arial" w:cs="Arial"/>
          <w:b/>
          <w:bCs/>
          <w:sz w:val="20"/>
          <w:szCs w:val="20"/>
          <w:lang w:val="lt-LT"/>
        </w:rPr>
      </w:pPr>
      <w:r w:rsidRPr="00690C85">
        <w:rPr>
          <w:rFonts w:ascii="Arial" w:hAnsi="Arial" w:cs="Arial"/>
          <w:b/>
          <w:bCs/>
          <w:sz w:val="20"/>
          <w:szCs w:val="20"/>
          <w:lang w:val="lt-LT"/>
        </w:rPr>
        <w:lastRenderedPageBreak/>
        <w:t>Priedas Nr. 1 – Terminų žodynas</w:t>
      </w:r>
    </w:p>
    <w:p w14:paraId="6F819F4A" w14:textId="77777777" w:rsidR="00D5319A" w:rsidRPr="00690C85" w:rsidRDefault="00D5319A" w:rsidP="00457604">
      <w:pPr>
        <w:contextualSpacing/>
        <w:jc w:val="both"/>
        <w:rPr>
          <w:rFonts w:ascii="Arial" w:hAnsi="Arial" w:cs="Arial"/>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47"/>
        <w:gridCol w:w="6583"/>
      </w:tblGrid>
      <w:tr w:rsidR="00D5319A" w:rsidRPr="00D5319A" w14:paraId="30A115C1"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146F9322"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b/>
                <w:bCs/>
                <w:sz w:val="20"/>
                <w:szCs w:val="20"/>
                <w:lang w:val="lt-LT"/>
              </w:rPr>
              <w:t>Terminas</w:t>
            </w:r>
            <w:r w:rsidRPr="00D5319A">
              <w:rPr>
                <w:rFonts w:ascii="Arial" w:hAnsi="Arial" w:cs="Arial"/>
                <w:sz w:val="20"/>
                <w:szCs w:val="20"/>
                <w:lang w:val="lt-LT"/>
              </w:rPr>
              <w:t> </w:t>
            </w:r>
          </w:p>
        </w:tc>
        <w:tc>
          <w:tcPr>
            <w:tcW w:w="7215" w:type="dxa"/>
            <w:tcBorders>
              <w:top w:val="single" w:sz="4" w:space="0" w:color="auto"/>
              <w:left w:val="single" w:sz="4" w:space="0" w:color="auto"/>
              <w:bottom w:val="single" w:sz="4" w:space="0" w:color="auto"/>
              <w:right w:val="single" w:sz="4" w:space="0" w:color="auto"/>
            </w:tcBorders>
            <w:hideMark/>
          </w:tcPr>
          <w:p w14:paraId="176C4BB5"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b/>
                <w:bCs/>
                <w:sz w:val="20"/>
                <w:szCs w:val="20"/>
                <w:lang w:val="lt-LT"/>
              </w:rPr>
              <w:t>Reikšmė</w:t>
            </w:r>
            <w:r w:rsidRPr="00D5319A">
              <w:rPr>
                <w:rFonts w:ascii="Arial" w:hAnsi="Arial" w:cs="Arial"/>
                <w:sz w:val="20"/>
                <w:szCs w:val="20"/>
                <w:lang w:val="lt-LT"/>
              </w:rPr>
              <w:t> </w:t>
            </w:r>
          </w:p>
        </w:tc>
      </w:tr>
      <w:tr w:rsidR="00D5319A" w:rsidRPr="00FA78C3" w14:paraId="05346849"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2ECC4D07"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Sprendimas </w:t>
            </w:r>
          </w:p>
        </w:tc>
        <w:tc>
          <w:tcPr>
            <w:tcW w:w="7215" w:type="dxa"/>
            <w:tcBorders>
              <w:top w:val="single" w:sz="4" w:space="0" w:color="auto"/>
              <w:left w:val="single" w:sz="4" w:space="0" w:color="auto"/>
              <w:bottom w:val="single" w:sz="4" w:space="0" w:color="auto"/>
              <w:right w:val="single" w:sz="4" w:space="0" w:color="auto"/>
            </w:tcBorders>
            <w:hideMark/>
          </w:tcPr>
          <w:p w14:paraId="6EB3DD0F"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Studijoje nagrinėjama centralizuotos ir virtualizuotos RAA sistemos visuma, apimanti techninę įrangą, programinę įrangą, ryšio infrastruktūrą, laiko sinchronizaciją, kibernetinės saugos priemones ir eksploatavimo procesus. </w:t>
            </w:r>
          </w:p>
        </w:tc>
      </w:tr>
      <w:tr w:rsidR="00D5319A" w:rsidRPr="00FA78C3" w14:paraId="4E1A7128"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46917849"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RAA (relinė apsauga ir automatika) </w:t>
            </w:r>
          </w:p>
        </w:tc>
        <w:tc>
          <w:tcPr>
            <w:tcW w:w="7215" w:type="dxa"/>
            <w:tcBorders>
              <w:top w:val="single" w:sz="4" w:space="0" w:color="auto"/>
              <w:left w:val="single" w:sz="4" w:space="0" w:color="auto"/>
              <w:bottom w:val="single" w:sz="4" w:space="0" w:color="auto"/>
              <w:right w:val="single" w:sz="4" w:space="0" w:color="auto"/>
            </w:tcBorders>
            <w:hideMark/>
          </w:tcPr>
          <w:p w14:paraId="55C05219"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Techninių ir programinių funkcijų visuma, skirta elektros tinklo įrenginių apsaugai nuo gedimų bei automatiniam režimų valdymui. </w:t>
            </w:r>
          </w:p>
        </w:tc>
      </w:tr>
      <w:tr w:rsidR="00D5319A" w:rsidRPr="00D5319A" w14:paraId="052110BD"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6773F0D5"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Prijunginys (bay) </w:t>
            </w:r>
          </w:p>
        </w:tc>
        <w:tc>
          <w:tcPr>
            <w:tcW w:w="7215" w:type="dxa"/>
            <w:tcBorders>
              <w:top w:val="single" w:sz="4" w:space="0" w:color="auto"/>
              <w:left w:val="single" w:sz="4" w:space="0" w:color="auto"/>
              <w:bottom w:val="single" w:sz="4" w:space="0" w:color="auto"/>
              <w:right w:val="single" w:sz="4" w:space="0" w:color="auto"/>
            </w:tcBorders>
            <w:hideMark/>
          </w:tcPr>
          <w:p w14:paraId="65EB0B65"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Pastotės funkcinis elektros schemos elementas (pvz., linijos, transformatoriaus, šunto reaktoriaus prijunginys), turintis savo pirminius įrenginius ir jam priskirtas valdymo, matavimo, apsaugos ir automatikos funkcijas. </w:t>
            </w:r>
          </w:p>
        </w:tc>
      </w:tr>
      <w:tr w:rsidR="00D5319A" w:rsidRPr="00FA78C3" w14:paraId="0AC90EA5"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608BDD7A"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Centralizavimas </w:t>
            </w:r>
          </w:p>
        </w:tc>
        <w:tc>
          <w:tcPr>
            <w:tcW w:w="7215" w:type="dxa"/>
            <w:tcBorders>
              <w:top w:val="single" w:sz="4" w:space="0" w:color="auto"/>
              <w:left w:val="single" w:sz="4" w:space="0" w:color="auto"/>
              <w:bottom w:val="single" w:sz="4" w:space="0" w:color="auto"/>
              <w:right w:val="single" w:sz="4" w:space="0" w:color="auto"/>
            </w:tcBorders>
            <w:hideMark/>
          </w:tcPr>
          <w:p w14:paraId="70BC81B6"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RAA architektūros principas, kai kelių pastotės prijunginių apsaugos ir automatikos funkcijos vykdomos viename ar keliuose bendruose skaičiavimo įrenginiuose (pvz., serveriuose), o ne atskiruose fiziniuose IED kiekvienam prijunginiui. </w:t>
            </w:r>
          </w:p>
        </w:tc>
      </w:tr>
      <w:tr w:rsidR="00D5319A" w:rsidRPr="00F35D97" w14:paraId="0448EE22"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4ADF7A80" w14:textId="5D6FA75A" w:rsidR="4DB68543" w:rsidRDefault="4DB68543" w:rsidP="4DB68543">
            <w:pPr>
              <w:spacing w:after="0"/>
              <w:jc w:val="both"/>
              <w:rPr>
                <w:rFonts w:ascii="Arial" w:eastAsia="Arial" w:hAnsi="Arial" w:cs="Arial"/>
                <w:sz w:val="20"/>
                <w:szCs w:val="20"/>
              </w:rPr>
            </w:pPr>
            <w:r w:rsidRPr="4DB68543">
              <w:rPr>
                <w:rFonts w:ascii="Arial" w:eastAsia="Arial" w:hAnsi="Arial" w:cs="Arial"/>
                <w:sz w:val="20"/>
                <w:szCs w:val="20"/>
              </w:rPr>
              <w:t>Virtualiza</w:t>
            </w:r>
            <w:r w:rsidR="62AECE15" w:rsidRPr="4DB68543">
              <w:rPr>
                <w:rFonts w:ascii="Arial" w:eastAsia="Arial" w:hAnsi="Arial" w:cs="Arial"/>
                <w:sz w:val="20"/>
                <w:szCs w:val="20"/>
              </w:rPr>
              <w:t>vimas</w:t>
            </w:r>
          </w:p>
        </w:tc>
        <w:tc>
          <w:tcPr>
            <w:tcW w:w="7215" w:type="dxa"/>
            <w:tcBorders>
              <w:top w:val="single" w:sz="4" w:space="0" w:color="auto"/>
              <w:left w:val="single" w:sz="4" w:space="0" w:color="auto"/>
              <w:bottom w:val="single" w:sz="4" w:space="0" w:color="auto"/>
              <w:right w:val="single" w:sz="4" w:space="0" w:color="auto"/>
            </w:tcBorders>
            <w:hideMark/>
          </w:tcPr>
          <w:p w14:paraId="5538FDF6" w14:textId="79DB5D5C" w:rsidR="62AECE15" w:rsidRDefault="62AECE15" w:rsidP="4DB68543">
            <w:pPr>
              <w:spacing w:after="0"/>
              <w:jc w:val="both"/>
            </w:pPr>
            <w:r w:rsidRPr="4DB68543">
              <w:rPr>
                <w:rFonts w:ascii="Arial" w:eastAsia="Arial" w:hAnsi="Arial" w:cs="Arial"/>
                <w:sz w:val="20"/>
                <w:szCs w:val="20"/>
              </w:rPr>
              <w:t>Techninis sprendimas, kai RAA funkcijos ir jų vykdymo aplinka realizuojama kaip programiniai komponentai (virtualios mašinos ar konteineriai) bendroje serverinėje platformoje, užtikrinant jų izoliuotą veikimą ir valdomą resursų paskirstymą.</w:t>
            </w:r>
          </w:p>
        </w:tc>
      </w:tr>
      <w:tr w:rsidR="00D5319A" w:rsidRPr="00F35D97" w14:paraId="6DCB339A"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70060620" w14:textId="5A5135E9" w:rsidR="4DB68543" w:rsidRDefault="4DB68543" w:rsidP="4DB68543">
            <w:pPr>
              <w:spacing w:after="0"/>
              <w:jc w:val="both"/>
            </w:pPr>
            <w:r w:rsidRPr="4DB68543">
              <w:rPr>
                <w:rFonts w:ascii="Arial" w:eastAsia="Arial" w:hAnsi="Arial" w:cs="Arial"/>
                <w:sz w:val="20"/>
                <w:szCs w:val="20"/>
                <w:lang w:val="lt"/>
              </w:rPr>
              <w:t xml:space="preserve">Skaitmenizavimas </w:t>
            </w:r>
          </w:p>
        </w:tc>
        <w:tc>
          <w:tcPr>
            <w:tcW w:w="7215" w:type="dxa"/>
            <w:tcBorders>
              <w:top w:val="single" w:sz="4" w:space="0" w:color="auto"/>
              <w:left w:val="single" w:sz="4" w:space="0" w:color="auto"/>
              <w:bottom w:val="single" w:sz="4" w:space="0" w:color="auto"/>
              <w:right w:val="single" w:sz="4" w:space="0" w:color="auto"/>
            </w:tcBorders>
            <w:hideMark/>
          </w:tcPr>
          <w:p w14:paraId="6A9AE206" w14:textId="18B2C8A7" w:rsidR="4DB68543" w:rsidRDefault="4DB68543" w:rsidP="4DB68543">
            <w:pPr>
              <w:spacing w:after="0"/>
              <w:jc w:val="both"/>
            </w:pPr>
            <w:r w:rsidRPr="4DB68543">
              <w:rPr>
                <w:rFonts w:ascii="Arial" w:eastAsia="Arial" w:hAnsi="Arial" w:cs="Arial"/>
                <w:sz w:val="20"/>
                <w:szCs w:val="20"/>
                <w:lang w:val="lt"/>
              </w:rPr>
              <w:t xml:space="preserve">Procesas, kai analoginiai matavimo ir valdymo signalai pastotėje yra transformuojami į skaitmeninę formą ir perduodami standartizuotais protokolais (pvz., IEC 61850 GOOSE/Sampled Values), sudarant sąlygas automatizuotam duomenų apdorojimui ir sistemų integracijai. </w:t>
            </w:r>
          </w:p>
        </w:tc>
      </w:tr>
      <w:tr w:rsidR="00D5319A" w:rsidRPr="00F35D97" w14:paraId="1609C63F"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01FF9100" w14:textId="68F032D7" w:rsidR="4DB68543" w:rsidRDefault="4DB68543" w:rsidP="4DB68543">
            <w:pPr>
              <w:spacing w:after="0"/>
              <w:jc w:val="both"/>
            </w:pPr>
            <w:r w:rsidRPr="4DB68543">
              <w:rPr>
                <w:rFonts w:ascii="Arial" w:eastAsia="Arial" w:hAnsi="Arial" w:cs="Arial"/>
                <w:sz w:val="20"/>
                <w:szCs w:val="20"/>
                <w:lang w:val="lt"/>
              </w:rPr>
              <w:t xml:space="preserve">IED (Intelligent Electronic Device) </w:t>
            </w:r>
          </w:p>
        </w:tc>
        <w:tc>
          <w:tcPr>
            <w:tcW w:w="7215" w:type="dxa"/>
            <w:tcBorders>
              <w:top w:val="single" w:sz="4" w:space="0" w:color="auto"/>
              <w:left w:val="single" w:sz="4" w:space="0" w:color="auto"/>
              <w:bottom w:val="single" w:sz="4" w:space="0" w:color="auto"/>
              <w:right w:val="single" w:sz="4" w:space="0" w:color="auto"/>
            </w:tcBorders>
            <w:hideMark/>
          </w:tcPr>
          <w:p w14:paraId="02C8975D" w14:textId="0F93A94C" w:rsidR="4DB68543" w:rsidRDefault="4DB68543" w:rsidP="4DB68543">
            <w:pPr>
              <w:spacing w:after="0"/>
              <w:jc w:val="both"/>
            </w:pPr>
            <w:r w:rsidRPr="4DB68543">
              <w:rPr>
                <w:rFonts w:ascii="Arial" w:eastAsia="Arial" w:hAnsi="Arial" w:cs="Arial"/>
                <w:sz w:val="20"/>
                <w:szCs w:val="20"/>
                <w:lang w:val="lt"/>
              </w:rPr>
              <w:t xml:space="preserve">Mikroprocesorinis įrenginys, vykdantis vieną ar kelias apsaugos, automatikos, matavimo ar valdymo funkcijas, dažniausiai palaikantis IEC 61850 ryšį. </w:t>
            </w:r>
          </w:p>
        </w:tc>
      </w:tr>
      <w:tr w:rsidR="00D5319A" w:rsidRPr="00F35D97" w14:paraId="1C2F99DF"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65E8E54B" w14:textId="43CDEEC4" w:rsidR="4DB68543" w:rsidRDefault="4DB68543" w:rsidP="4DB68543">
            <w:pPr>
              <w:spacing w:after="0"/>
              <w:jc w:val="both"/>
            </w:pPr>
            <w:r w:rsidRPr="4DB68543">
              <w:rPr>
                <w:rFonts w:ascii="Arial" w:eastAsia="Arial" w:hAnsi="Arial" w:cs="Arial"/>
                <w:sz w:val="20"/>
                <w:szCs w:val="20"/>
                <w:lang w:val="lt"/>
              </w:rPr>
              <w:t xml:space="preserve">Decentralizuota RAA architektūra </w:t>
            </w:r>
          </w:p>
        </w:tc>
        <w:tc>
          <w:tcPr>
            <w:tcW w:w="7215" w:type="dxa"/>
            <w:tcBorders>
              <w:top w:val="single" w:sz="4" w:space="0" w:color="auto"/>
              <w:left w:val="single" w:sz="4" w:space="0" w:color="auto"/>
              <w:bottom w:val="single" w:sz="4" w:space="0" w:color="auto"/>
              <w:right w:val="single" w:sz="4" w:space="0" w:color="auto"/>
            </w:tcBorders>
            <w:hideMark/>
          </w:tcPr>
          <w:p w14:paraId="6F35B52B" w14:textId="120D66A1" w:rsidR="4DB68543" w:rsidRDefault="4DB68543" w:rsidP="4DB68543">
            <w:pPr>
              <w:spacing w:after="0"/>
              <w:jc w:val="both"/>
            </w:pPr>
            <w:r w:rsidRPr="4DB68543">
              <w:rPr>
                <w:rFonts w:ascii="Arial" w:eastAsia="Arial" w:hAnsi="Arial" w:cs="Arial"/>
                <w:sz w:val="20"/>
                <w:szCs w:val="20"/>
                <w:lang w:val="lt"/>
              </w:rPr>
              <w:t xml:space="preserve">Sprendimas, kai kiekvienam prijunginiui naudojami atskiri fiziniai RAA įrenginiai (IED), turintys lokalias apsaugos ir automatikos funkcijas. </w:t>
            </w:r>
          </w:p>
        </w:tc>
      </w:tr>
      <w:tr w:rsidR="00D5319A" w:rsidRPr="00D5319A" w14:paraId="216224B7"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1513667D" w14:textId="57287D82" w:rsidR="4DB68543" w:rsidRDefault="4DB68543" w:rsidP="4DB68543">
            <w:pPr>
              <w:spacing w:after="0"/>
              <w:jc w:val="both"/>
            </w:pPr>
            <w:r w:rsidRPr="4DB68543">
              <w:rPr>
                <w:rFonts w:ascii="Arial" w:eastAsia="Arial" w:hAnsi="Arial" w:cs="Arial"/>
                <w:sz w:val="20"/>
                <w:szCs w:val="20"/>
                <w:lang w:val="lt"/>
              </w:rPr>
              <w:t xml:space="preserve">IEC 61850 </w:t>
            </w:r>
          </w:p>
        </w:tc>
        <w:tc>
          <w:tcPr>
            <w:tcW w:w="7215" w:type="dxa"/>
            <w:tcBorders>
              <w:top w:val="single" w:sz="4" w:space="0" w:color="auto"/>
              <w:left w:val="single" w:sz="4" w:space="0" w:color="auto"/>
              <w:bottom w:val="single" w:sz="4" w:space="0" w:color="auto"/>
              <w:right w:val="single" w:sz="4" w:space="0" w:color="auto"/>
            </w:tcBorders>
            <w:hideMark/>
          </w:tcPr>
          <w:p w14:paraId="5B169176" w14:textId="06180B4D" w:rsidR="4DB68543" w:rsidRDefault="4DB68543" w:rsidP="4DB68543">
            <w:pPr>
              <w:spacing w:after="0"/>
              <w:jc w:val="both"/>
            </w:pPr>
            <w:r w:rsidRPr="4DB68543">
              <w:rPr>
                <w:rFonts w:ascii="Arial" w:eastAsia="Arial" w:hAnsi="Arial" w:cs="Arial"/>
                <w:sz w:val="20"/>
                <w:szCs w:val="20"/>
                <w:lang w:val="lt"/>
              </w:rPr>
              <w:t xml:space="preserve">Tarptautinis standartas, apibrėžiantis skaitmeninių pastočių komunikacijos modelį, duomenų struktūras ir protokolus (pvz., MMS, GOOSE, Sampled Values). </w:t>
            </w:r>
          </w:p>
        </w:tc>
      </w:tr>
      <w:tr w:rsidR="00D5319A" w:rsidRPr="00F35D97" w14:paraId="76DB3CA3"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312EE3F6" w14:textId="2C4C89B1" w:rsidR="4DB68543" w:rsidRDefault="4DB68543" w:rsidP="4DB68543">
            <w:pPr>
              <w:spacing w:after="0"/>
              <w:jc w:val="both"/>
            </w:pPr>
            <w:r w:rsidRPr="4DB68543">
              <w:rPr>
                <w:rFonts w:ascii="Arial" w:eastAsia="Arial" w:hAnsi="Arial" w:cs="Arial"/>
                <w:sz w:val="20"/>
                <w:szCs w:val="20"/>
                <w:lang w:val="lt"/>
              </w:rPr>
              <w:t xml:space="preserve">Station Bus </w:t>
            </w:r>
          </w:p>
        </w:tc>
        <w:tc>
          <w:tcPr>
            <w:tcW w:w="7215" w:type="dxa"/>
            <w:tcBorders>
              <w:top w:val="single" w:sz="4" w:space="0" w:color="auto"/>
              <w:left w:val="single" w:sz="4" w:space="0" w:color="auto"/>
              <w:bottom w:val="single" w:sz="4" w:space="0" w:color="auto"/>
              <w:right w:val="single" w:sz="4" w:space="0" w:color="auto"/>
            </w:tcBorders>
            <w:hideMark/>
          </w:tcPr>
          <w:p w14:paraId="1DC2FF2F" w14:textId="0895B582" w:rsidR="4DB68543" w:rsidRDefault="4DB68543" w:rsidP="4DB68543">
            <w:pPr>
              <w:spacing w:after="0"/>
              <w:jc w:val="both"/>
            </w:pPr>
            <w:r w:rsidRPr="4DB68543">
              <w:rPr>
                <w:rFonts w:ascii="Arial" w:eastAsia="Arial" w:hAnsi="Arial" w:cs="Arial"/>
                <w:sz w:val="20"/>
                <w:szCs w:val="20"/>
                <w:lang w:val="lt"/>
              </w:rPr>
              <w:t xml:space="preserve">IEC 61850 komunikacijos lygmuo, skirtas duomenų mainams tarp pastotės valdymo/apsaugos įrenginių (pvz., IED, HMI, SCADA gateway), dažniausiai naudojant MMS ir GOOSE. </w:t>
            </w:r>
          </w:p>
        </w:tc>
      </w:tr>
      <w:tr w:rsidR="00D5319A" w:rsidRPr="00F35D97" w14:paraId="4BE6F072"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22138F9A" w14:textId="3E16313C" w:rsidR="4DB68543" w:rsidRDefault="4DB68543" w:rsidP="4DB68543">
            <w:pPr>
              <w:spacing w:after="0"/>
              <w:jc w:val="both"/>
            </w:pPr>
            <w:r w:rsidRPr="4DB68543">
              <w:rPr>
                <w:rFonts w:ascii="Arial" w:eastAsia="Arial" w:hAnsi="Arial" w:cs="Arial"/>
                <w:sz w:val="20"/>
                <w:szCs w:val="20"/>
                <w:lang w:val="lt"/>
              </w:rPr>
              <w:t xml:space="preserve">Process Bus </w:t>
            </w:r>
          </w:p>
        </w:tc>
        <w:tc>
          <w:tcPr>
            <w:tcW w:w="7215" w:type="dxa"/>
            <w:tcBorders>
              <w:top w:val="single" w:sz="4" w:space="0" w:color="auto"/>
              <w:left w:val="single" w:sz="4" w:space="0" w:color="auto"/>
              <w:bottom w:val="single" w:sz="4" w:space="0" w:color="auto"/>
              <w:right w:val="single" w:sz="4" w:space="0" w:color="auto"/>
            </w:tcBorders>
            <w:hideMark/>
          </w:tcPr>
          <w:p w14:paraId="0B7782F2" w14:textId="032EB491" w:rsidR="4DB68543" w:rsidRDefault="4DB68543" w:rsidP="4DB68543">
            <w:pPr>
              <w:spacing w:after="0"/>
              <w:jc w:val="both"/>
            </w:pPr>
            <w:r w:rsidRPr="4DB68543">
              <w:rPr>
                <w:rFonts w:ascii="Arial" w:eastAsia="Arial" w:hAnsi="Arial" w:cs="Arial"/>
                <w:sz w:val="20"/>
                <w:szCs w:val="20"/>
                <w:lang w:val="lt"/>
              </w:rPr>
              <w:t xml:space="preserve">IEC 61850 komunikacijos lygmuo, skirtas realaus laiko matavimo ir valdymo signalų perdavimui iš pirminių įrenginių pusės (pvz., Merging Unit) į apsaugos funkcijas, dažniausiai naudojant Sampled Values ir GOOSE. </w:t>
            </w:r>
          </w:p>
        </w:tc>
      </w:tr>
      <w:tr w:rsidR="00D5319A" w:rsidRPr="00F35D97" w14:paraId="4EC93941"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48D3B429" w14:textId="31979F39" w:rsidR="4DB68543" w:rsidRDefault="4DB68543" w:rsidP="4DB68543">
            <w:pPr>
              <w:spacing w:after="0"/>
              <w:jc w:val="both"/>
            </w:pPr>
            <w:r w:rsidRPr="4DB68543">
              <w:rPr>
                <w:rFonts w:ascii="Arial" w:eastAsia="Arial" w:hAnsi="Arial" w:cs="Arial"/>
                <w:sz w:val="20"/>
                <w:szCs w:val="20"/>
                <w:lang w:val="lt"/>
              </w:rPr>
              <w:t xml:space="preserve">IEC 60255 </w:t>
            </w:r>
          </w:p>
        </w:tc>
        <w:tc>
          <w:tcPr>
            <w:tcW w:w="7215" w:type="dxa"/>
            <w:tcBorders>
              <w:top w:val="single" w:sz="4" w:space="0" w:color="auto"/>
              <w:left w:val="single" w:sz="4" w:space="0" w:color="auto"/>
              <w:bottom w:val="single" w:sz="4" w:space="0" w:color="auto"/>
              <w:right w:val="single" w:sz="4" w:space="0" w:color="auto"/>
            </w:tcBorders>
            <w:hideMark/>
          </w:tcPr>
          <w:p w14:paraId="5DABA970" w14:textId="5EFF0A37" w:rsidR="4DB68543" w:rsidRDefault="4DB68543" w:rsidP="4DB68543">
            <w:pPr>
              <w:spacing w:after="0"/>
              <w:jc w:val="both"/>
            </w:pPr>
            <w:r w:rsidRPr="4DB68543">
              <w:rPr>
                <w:rFonts w:ascii="Arial" w:eastAsia="Arial" w:hAnsi="Arial" w:cs="Arial"/>
                <w:sz w:val="20"/>
                <w:szCs w:val="20"/>
                <w:lang w:val="lt"/>
              </w:rPr>
              <w:t xml:space="preserve">Tarptautinis standartų rinkinys, apibrėžiantis relinės apsaugos įrenginių funkcinius, bandymų ir eksploatacinius reikalavimus. </w:t>
            </w:r>
          </w:p>
        </w:tc>
      </w:tr>
      <w:tr w:rsidR="00D5319A" w:rsidRPr="00D5319A" w14:paraId="7ACF347E"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6E824933" w14:textId="6BC1C452" w:rsidR="4DB68543" w:rsidRDefault="4DB68543" w:rsidP="4DB68543">
            <w:pPr>
              <w:spacing w:after="0"/>
              <w:jc w:val="both"/>
            </w:pPr>
            <w:r w:rsidRPr="4DB68543">
              <w:rPr>
                <w:rFonts w:ascii="Arial" w:eastAsia="Arial" w:hAnsi="Arial" w:cs="Arial"/>
                <w:sz w:val="20"/>
                <w:szCs w:val="20"/>
                <w:lang w:val="lt"/>
              </w:rPr>
              <w:t xml:space="preserve">IEC 60834-1 </w:t>
            </w:r>
          </w:p>
        </w:tc>
        <w:tc>
          <w:tcPr>
            <w:tcW w:w="7215" w:type="dxa"/>
            <w:tcBorders>
              <w:top w:val="single" w:sz="4" w:space="0" w:color="auto"/>
              <w:left w:val="single" w:sz="4" w:space="0" w:color="auto"/>
              <w:bottom w:val="single" w:sz="4" w:space="0" w:color="auto"/>
              <w:right w:val="single" w:sz="4" w:space="0" w:color="auto"/>
            </w:tcBorders>
            <w:hideMark/>
          </w:tcPr>
          <w:p w14:paraId="0D435CF7" w14:textId="32C5F211" w:rsidR="4DB68543" w:rsidRDefault="4DB68543" w:rsidP="4DB68543">
            <w:pPr>
              <w:spacing w:after="0"/>
              <w:jc w:val="both"/>
            </w:pPr>
            <w:r w:rsidRPr="4DB68543">
              <w:rPr>
                <w:rFonts w:ascii="Arial" w:eastAsia="Arial" w:hAnsi="Arial" w:cs="Arial"/>
                <w:sz w:val="20"/>
                <w:szCs w:val="20"/>
                <w:lang w:val="lt"/>
              </w:rPr>
              <w:t xml:space="preserve">Standartas, apibrėžiantis apsaugos sistemų priklausomumo ir patikimumo (dependability/security) principus bei vertinimo metodiką. </w:t>
            </w:r>
          </w:p>
        </w:tc>
      </w:tr>
      <w:tr w:rsidR="00D5319A" w:rsidRPr="00D5319A" w14:paraId="1D3009C9"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7AACC38C" w14:textId="56D3F833" w:rsidR="4DB68543" w:rsidRDefault="4DB68543" w:rsidP="4DB68543">
            <w:pPr>
              <w:spacing w:after="0"/>
              <w:jc w:val="both"/>
            </w:pPr>
            <w:r w:rsidRPr="4DB68543">
              <w:rPr>
                <w:rFonts w:ascii="Arial" w:eastAsia="Arial" w:hAnsi="Arial" w:cs="Arial"/>
                <w:sz w:val="20"/>
                <w:szCs w:val="20"/>
                <w:lang w:val="lt"/>
              </w:rPr>
              <w:t xml:space="preserve">IEC 61869-13 </w:t>
            </w:r>
          </w:p>
        </w:tc>
        <w:tc>
          <w:tcPr>
            <w:tcW w:w="7215" w:type="dxa"/>
            <w:tcBorders>
              <w:top w:val="single" w:sz="4" w:space="0" w:color="auto"/>
              <w:left w:val="single" w:sz="4" w:space="0" w:color="auto"/>
              <w:bottom w:val="single" w:sz="4" w:space="0" w:color="auto"/>
              <w:right w:val="single" w:sz="4" w:space="0" w:color="auto"/>
            </w:tcBorders>
            <w:hideMark/>
          </w:tcPr>
          <w:p w14:paraId="74435D3D" w14:textId="2778A5E2" w:rsidR="4DB68543" w:rsidRDefault="4DB68543" w:rsidP="4DB68543">
            <w:pPr>
              <w:spacing w:after="0"/>
              <w:jc w:val="both"/>
            </w:pPr>
            <w:r w:rsidRPr="4DB68543">
              <w:rPr>
                <w:rFonts w:ascii="Arial" w:eastAsia="Arial" w:hAnsi="Arial" w:cs="Arial"/>
                <w:sz w:val="20"/>
                <w:szCs w:val="20"/>
                <w:lang w:val="lt"/>
              </w:rPr>
              <w:t xml:space="preserve">Standartas, apibrėžiantis skaitmeninių matavimo transformatorių (Digital Interface) reikalavimus ir duomenų sąsajas. </w:t>
            </w:r>
          </w:p>
        </w:tc>
      </w:tr>
      <w:tr w:rsidR="00D5319A" w:rsidRPr="00D5319A" w14:paraId="41207DD7"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645B11D6" w14:textId="6D2BBE83" w:rsidR="4DB68543" w:rsidRDefault="4DB68543" w:rsidP="4DB68543">
            <w:pPr>
              <w:spacing w:after="0"/>
              <w:jc w:val="both"/>
            </w:pPr>
            <w:r w:rsidRPr="4DB68543">
              <w:rPr>
                <w:rFonts w:ascii="Arial" w:eastAsia="Arial" w:hAnsi="Arial" w:cs="Arial"/>
                <w:sz w:val="20"/>
                <w:szCs w:val="20"/>
                <w:lang w:val="lt"/>
              </w:rPr>
              <w:t xml:space="preserve">Merging Unit (MU) </w:t>
            </w:r>
          </w:p>
        </w:tc>
        <w:tc>
          <w:tcPr>
            <w:tcW w:w="7215" w:type="dxa"/>
            <w:tcBorders>
              <w:top w:val="single" w:sz="4" w:space="0" w:color="auto"/>
              <w:left w:val="single" w:sz="4" w:space="0" w:color="auto"/>
              <w:bottom w:val="single" w:sz="4" w:space="0" w:color="auto"/>
              <w:right w:val="single" w:sz="4" w:space="0" w:color="auto"/>
            </w:tcBorders>
            <w:hideMark/>
          </w:tcPr>
          <w:p w14:paraId="4936DE85" w14:textId="56A797AA" w:rsidR="4DB68543" w:rsidRDefault="4DB68543" w:rsidP="4DB68543">
            <w:pPr>
              <w:spacing w:after="0"/>
              <w:jc w:val="both"/>
            </w:pPr>
            <w:r w:rsidRPr="4DB68543">
              <w:rPr>
                <w:rFonts w:ascii="Arial" w:eastAsia="Arial" w:hAnsi="Arial" w:cs="Arial"/>
                <w:sz w:val="20"/>
                <w:szCs w:val="20"/>
                <w:lang w:val="lt"/>
              </w:rPr>
              <w:t xml:space="preserve">Įrenginys, surenkantis analoginius matavimo signalus (srovės/įtampos) ir perduodantis juos skaitmeniniu formatu (Sampled Values) į procesų tinklą. </w:t>
            </w:r>
          </w:p>
        </w:tc>
      </w:tr>
      <w:tr w:rsidR="00D5319A" w:rsidRPr="00F35D97" w14:paraId="6A1929FF"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38F25190" w14:textId="7A4AB1B2" w:rsidR="4DB68543" w:rsidRDefault="4DB68543" w:rsidP="4DB68543">
            <w:pPr>
              <w:spacing w:after="0"/>
              <w:jc w:val="both"/>
            </w:pPr>
            <w:r w:rsidRPr="4DB68543">
              <w:rPr>
                <w:rFonts w:ascii="Arial" w:eastAsia="Arial" w:hAnsi="Arial" w:cs="Arial"/>
                <w:sz w:val="20"/>
                <w:szCs w:val="20"/>
                <w:lang w:val="lt"/>
              </w:rPr>
              <w:lastRenderedPageBreak/>
              <w:t xml:space="preserve">Multi-vendor interoperability  </w:t>
            </w:r>
          </w:p>
        </w:tc>
        <w:tc>
          <w:tcPr>
            <w:tcW w:w="7215" w:type="dxa"/>
            <w:tcBorders>
              <w:top w:val="single" w:sz="4" w:space="0" w:color="auto"/>
              <w:left w:val="single" w:sz="4" w:space="0" w:color="auto"/>
              <w:bottom w:val="single" w:sz="4" w:space="0" w:color="auto"/>
              <w:right w:val="single" w:sz="4" w:space="0" w:color="auto"/>
            </w:tcBorders>
            <w:hideMark/>
          </w:tcPr>
          <w:p w14:paraId="21C07508" w14:textId="4FF4E48A" w:rsidR="4DB68543" w:rsidRDefault="4DB68543" w:rsidP="4DB68543">
            <w:pPr>
              <w:spacing w:after="0"/>
              <w:jc w:val="both"/>
            </w:pPr>
            <w:r w:rsidRPr="4DB68543">
              <w:rPr>
                <w:rFonts w:ascii="Arial" w:eastAsia="Arial" w:hAnsi="Arial" w:cs="Arial"/>
                <w:sz w:val="20"/>
                <w:szCs w:val="20"/>
                <w:lang w:val="lt"/>
              </w:rPr>
              <w:t xml:space="preserve">Skirtingų gamintojų įrenginių ir programinės įrangos gebėjimas veikti kartu pagal standartizuotas sąsajas ir protokolus (pvz., IEC 61850). </w:t>
            </w:r>
          </w:p>
        </w:tc>
      </w:tr>
      <w:tr w:rsidR="00D5319A" w:rsidRPr="00D5319A" w14:paraId="536AAE3F"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230A2312" w14:textId="79C798CF" w:rsidR="4DB68543" w:rsidRDefault="4DB68543" w:rsidP="4DB68543">
            <w:pPr>
              <w:spacing w:after="0"/>
              <w:jc w:val="both"/>
            </w:pPr>
            <w:r w:rsidRPr="4DB68543">
              <w:rPr>
                <w:rFonts w:ascii="Arial" w:eastAsia="Arial" w:hAnsi="Arial" w:cs="Arial"/>
                <w:sz w:val="20"/>
                <w:szCs w:val="20"/>
                <w:lang w:val="lt"/>
              </w:rPr>
              <w:t xml:space="preserve">OT (Operational Technology) </w:t>
            </w:r>
          </w:p>
        </w:tc>
        <w:tc>
          <w:tcPr>
            <w:tcW w:w="7215" w:type="dxa"/>
            <w:tcBorders>
              <w:top w:val="single" w:sz="4" w:space="0" w:color="auto"/>
              <w:left w:val="single" w:sz="4" w:space="0" w:color="auto"/>
              <w:bottom w:val="single" w:sz="4" w:space="0" w:color="auto"/>
              <w:right w:val="single" w:sz="4" w:space="0" w:color="auto"/>
            </w:tcBorders>
            <w:hideMark/>
          </w:tcPr>
          <w:p w14:paraId="2A3114C8" w14:textId="5A16EADB" w:rsidR="4DB68543" w:rsidRDefault="4DB68543" w:rsidP="4DB68543">
            <w:pPr>
              <w:spacing w:after="0"/>
              <w:jc w:val="both"/>
            </w:pPr>
            <w:r w:rsidRPr="4DB68543">
              <w:rPr>
                <w:rFonts w:ascii="Arial" w:eastAsia="Arial" w:hAnsi="Arial" w:cs="Arial"/>
                <w:sz w:val="20"/>
                <w:szCs w:val="20"/>
                <w:lang w:val="lt"/>
              </w:rPr>
              <w:t xml:space="preserve">Technologijų ir sistemų sritis, apimanti fizinių procesų valdymą energetikos objektuose (RAA, SCADA, RTU, telekomunikacijos). </w:t>
            </w:r>
          </w:p>
        </w:tc>
      </w:tr>
      <w:tr w:rsidR="00D5319A" w:rsidRPr="00D5319A" w14:paraId="33BFA8C2"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18B7704F" w14:textId="072987C2" w:rsidR="4DB68543" w:rsidRDefault="4DB68543" w:rsidP="4DB68543">
            <w:pPr>
              <w:spacing w:after="0"/>
              <w:jc w:val="both"/>
            </w:pPr>
            <w:r w:rsidRPr="4DB68543">
              <w:rPr>
                <w:rFonts w:ascii="Arial" w:eastAsia="Arial" w:hAnsi="Arial" w:cs="Arial"/>
                <w:sz w:val="20"/>
                <w:szCs w:val="20"/>
                <w:lang w:val="lt"/>
              </w:rPr>
              <w:t xml:space="preserve">IT/OT integracija </w:t>
            </w:r>
          </w:p>
        </w:tc>
        <w:tc>
          <w:tcPr>
            <w:tcW w:w="7215" w:type="dxa"/>
            <w:tcBorders>
              <w:top w:val="single" w:sz="4" w:space="0" w:color="auto"/>
              <w:left w:val="single" w:sz="4" w:space="0" w:color="auto"/>
              <w:bottom w:val="single" w:sz="4" w:space="0" w:color="auto"/>
              <w:right w:val="single" w:sz="4" w:space="0" w:color="auto"/>
            </w:tcBorders>
            <w:hideMark/>
          </w:tcPr>
          <w:p w14:paraId="613F614E" w14:textId="5EF76C9D" w:rsidR="4DB68543" w:rsidRDefault="4DB68543" w:rsidP="4DB68543">
            <w:pPr>
              <w:spacing w:after="0"/>
              <w:jc w:val="both"/>
            </w:pPr>
            <w:r w:rsidRPr="4DB68543">
              <w:rPr>
                <w:rFonts w:ascii="Arial" w:eastAsia="Arial" w:hAnsi="Arial" w:cs="Arial"/>
                <w:sz w:val="20"/>
                <w:szCs w:val="20"/>
                <w:lang w:val="lt"/>
              </w:rPr>
              <w:t xml:space="preserve">Sprendimai, kai OT infrastruktūra yra sujungiama su IT valdymo, saugos, analizės ir duomenų sistemomis laikantis segmentavimo ir kibernetinio saugumo principų. </w:t>
            </w:r>
          </w:p>
        </w:tc>
      </w:tr>
      <w:tr w:rsidR="00D5319A" w:rsidRPr="00D5319A" w14:paraId="4C44A7A5"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359B30B8" w14:textId="6BCA3E0F" w:rsidR="4DB68543" w:rsidRDefault="4DB68543" w:rsidP="4DB68543">
            <w:pPr>
              <w:spacing w:after="0"/>
              <w:jc w:val="both"/>
            </w:pPr>
            <w:r w:rsidRPr="4DB68543">
              <w:rPr>
                <w:rFonts w:ascii="Arial" w:eastAsia="Arial" w:hAnsi="Arial" w:cs="Arial"/>
                <w:sz w:val="20"/>
                <w:szCs w:val="20"/>
                <w:lang w:val="lt"/>
              </w:rPr>
              <w:t xml:space="preserve">GNSS </w:t>
            </w:r>
          </w:p>
        </w:tc>
        <w:tc>
          <w:tcPr>
            <w:tcW w:w="7215" w:type="dxa"/>
            <w:tcBorders>
              <w:top w:val="single" w:sz="4" w:space="0" w:color="auto"/>
              <w:left w:val="single" w:sz="4" w:space="0" w:color="auto"/>
              <w:bottom w:val="single" w:sz="4" w:space="0" w:color="auto"/>
              <w:right w:val="single" w:sz="4" w:space="0" w:color="auto"/>
            </w:tcBorders>
            <w:hideMark/>
          </w:tcPr>
          <w:p w14:paraId="50E66E03" w14:textId="474CA862" w:rsidR="4DB68543" w:rsidRDefault="4DB68543" w:rsidP="4DB68543">
            <w:pPr>
              <w:spacing w:after="0"/>
              <w:jc w:val="both"/>
            </w:pPr>
            <w:r w:rsidRPr="4DB68543">
              <w:rPr>
                <w:rFonts w:ascii="Arial" w:eastAsia="Arial" w:hAnsi="Arial" w:cs="Arial"/>
                <w:sz w:val="20"/>
                <w:szCs w:val="20"/>
                <w:lang w:val="lt"/>
              </w:rPr>
              <w:t xml:space="preserve">Globalios navigacijos palydovinės sistemos (pvz., GPS, Galileo), naudojamos tikslaus laiko šaltiniui pastotėje. </w:t>
            </w:r>
          </w:p>
        </w:tc>
      </w:tr>
      <w:tr w:rsidR="00D5319A" w:rsidRPr="00D5319A" w14:paraId="70F7C5B8"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1002C67D" w14:textId="1A6116C0" w:rsidR="4DB68543" w:rsidRDefault="4DB68543" w:rsidP="4DB68543">
            <w:pPr>
              <w:spacing w:after="0"/>
              <w:jc w:val="both"/>
            </w:pPr>
            <w:r w:rsidRPr="4DB68543">
              <w:rPr>
                <w:rFonts w:ascii="Arial" w:eastAsia="Arial" w:hAnsi="Arial" w:cs="Arial"/>
                <w:sz w:val="20"/>
                <w:szCs w:val="20"/>
                <w:lang w:val="lt"/>
              </w:rPr>
              <w:t xml:space="preserve">HIL (Hardware-in-the-Loop) </w:t>
            </w:r>
          </w:p>
        </w:tc>
        <w:tc>
          <w:tcPr>
            <w:tcW w:w="7215" w:type="dxa"/>
            <w:tcBorders>
              <w:top w:val="single" w:sz="4" w:space="0" w:color="auto"/>
              <w:left w:val="single" w:sz="4" w:space="0" w:color="auto"/>
              <w:bottom w:val="single" w:sz="4" w:space="0" w:color="auto"/>
              <w:right w:val="single" w:sz="4" w:space="0" w:color="auto"/>
            </w:tcBorders>
            <w:hideMark/>
          </w:tcPr>
          <w:p w14:paraId="7959DAAA" w14:textId="46FE2DAB" w:rsidR="4DB68543" w:rsidRDefault="4DB68543" w:rsidP="4DB68543">
            <w:pPr>
              <w:spacing w:after="0"/>
              <w:jc w:val="both"/>
            </w:pPr>
            <w:r w:rsidRPr="4DB68543">
              <w:rPr>
                <w:rFonts w:ascii="Arial" w:eastAsia="Arial" w:hAnsi="Arial" w:cs="Arial"/>
                <w:sz w:val="20"/>
                <w:szCs w:val="20"/>
                <w:lang w:val="lt"/>
              </w:rPr>
              <w:t xml:space="preserve">Testavimo metodas, kai reali įranga (pvz., apsaugos funkcijos ar IED) testuojama su simuliuojama elektros sistemos dinamika realiu laiku. </w:t>
            </w:r>
          </w:p>
        </w:tc>
      </w:tr>
      <w:tr w:rsidR="00D5319A" w:rsidRPr="00D5319A" w14:paraId="5F165781"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27E7861F" w14:textId="7936CC78" w:rsidR="4DB68543" w:rsidRDefault="4DB68543" w:rsidP="4DB68543">
            <w:pPr>
              <w:spacing w:after="0"/>
              <w:jc w:val="both"/>
            </w:pPr>
            <w:r w:rsidRPr="4DB68543">
              <w:rPr>
                <w:rFonts w:ascii="Arial" w:eastAsia="Arial" w:hAnsi="Arial" w:cs="Arial"/>
                <w:sz w:val="20"/>
                <w:szCs w:val="20"/>
                <w:lang w:val="lt"/>
              </w:rPr>
              <w:t xml:space="preserve">Skaitmeninis dvynys (Digital Twin) </w:t>
            </w:r>
          </w:p>
        </w:tc>
        <w:tc>
          <w:tcPr>
            <w:tcW w:w="7215" w:type="dxa"/>
            <w:tcBorders>
              <w:top w:val="single" w:sz="4" w:space="0" w:color="auto"/>
              <w:left w:val="single" w:sz="4" w:space="0" w:color="auto"/>
              <w:bottom w:val="single" w:sz="4" w:space="0" w:color="auto"/>
              <w:right w:val="single" w:sz="4" w:space="0" w:color="auto"/>
            </w:tcBorders>
            <w:hideMark/>
          </w:tcPr>
          <w:p w14:paraId="10A3E0F8" w14:textId="4AF857DF" w:rsidR="4DB68543" w:rsidRDefault="4DB68543" w:rsidP="4DB68543">
            <w:pPr>
              <w:spacing w:after="0"/>
              <w:jc w:val="both"/>
            </w:pPr>
            <w:r w:rsidRPr="4DB68543">
              <w:rPr>
                <w:rFonts w:ascii="Arial" w:eastAsia="Arial" w:hAnsi="Arial" w:cs="Arial"/>
                <w:sz w:val="20"/>
                <w:szCs w:val="20"/>
                <w:lang w:val="lt"/>
              </w:rPr>
              <w:t xml:space="preserve">Virtualus pastotės ar sistemos modelis, naudojamas sprendimo bandymams, analizėms, konfigūravimo validacijai ir eksploatacinių scenarijų vertinimui. </w:t>
            </w:r>
          </w:p>
        </w:tc>
      </w:tr>
      <w:tr w:rsidR="00D5319A" w:rsidRPr="00D5319A" w14:paraId="71E0187E"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332B9E22" w14:textId="4C424A0C" w:rsidR="4DB68543" w:rsidRDefault="4DB68543" w:rsidP="4DB68543">
            <w:pPr>
              <w:spacing w:after="0"/>
              <w:jc w:val="both"/>
            </w:pPr>
            <w:r w:rsidRPr="4DB68543">
              <w:rPr>
                <w:rFonts w:ascii="Arial" w:eastAsia="Arial" w:hAnsi="Arial" w:cs="Arial"/>
                <w:sz w:val="20"/>
                <w:szCs w:val="20"/>
                <w:lang w:val="lt"/>
              </w:rPr>
              <w:t xml:space="preserve">Hardware refresh </w:t>
            </w:r>
          </w:p>
        </w:tc>
        <w:tc>
          <w:tcPr>
            <w:tcW w:w="7215" w:type="dxa"/>
            <w:tcBorders>
              <w:top w:val="single" w:sz="4" w:space="0" w:color="auto"/>
              <w:left w:val="single" w:sz="4" w:space="0" w:color="auto"/>
              <w:bottom w:val="single" w:sz="4" w:space="0" w:color="auto"/>
              <w:right w:val="single" w:sz="4" w:space="0" w:color="auto"/>
            </w:tcBorders>
            <w:hideMark/>
          </w:tcPr>
          <w:p w14:paraId="1DB4D8BD" w14:textId="645CCB7A" w:rsidR="4DB68543" w:rsidRDefault="4DB68543" w:rsidP="4DB68543">
            <w:pPr>
              <w:spacing w:after="0"/>
              <w:jc w:val="both"/>
            </w:pPr>
            <w:r w:rsidRPr="4DB68543">
              <w:rPr>
                <w:rFonts w:ascii="Arial" w:eastAsia="Arial" w:hAnsi="Arial" w:cs="Arial"/>
                <w:sz w:val="20"/>
                <w:szCs w:val="20"/>
                <w:lang w:val="lt"/>
              </w:rPr>
              <w:t xml:space="preserve">Planinis serverinės ar tinklo įrangos atnaujinimas (keitimas naujesne), išlaikant sprendimo funkcionalumą ir suderinamumą. </w:t>
            </w:r>
          </w:p>
        </w:tc>
      </w:tr>
      <w:tr w:rsidR="00D5319A" w:rsidRPr="00F35D97" w14:paraId="31FB6CB1"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0AA60376" w14:textId="54BDB9DD" w:rsidR="4DB68543" w:rsidRDefault="4DB68543" w:rsidP="4DB68543">
            <w:pPr>
              <w:spacing w:after="0"/>
              <w:jc w:val="both"/>
            </w:pPr>
            <w:r w:rsidRPr="4DB68543">
              <w:rPr>
                <w:rFonts w:ascii="Arial" w:eastAsia="Arial" w:hAnsi="Arial" w:cs="Arial"/>
                <w:sz w:val="20"/>
                <w:szCs w:val="20"/>
                <w:lang w:val="lt"/>
              </w:rPr>
              <w:t xml:space="preserve">Jautrumo analizė </w:t>
            </w:r>
          </w:p>
        </w:tc>
        <w:tc>
          <w:tcPr>
            <w:tcW w:w="7215" w:type="dxa"/>
            <w:tcBorders>
              <w:top w:val="single" w:sz="4" w:space="0" w:color="auto"/>
              <w:left w:val="single" w:sz="4" w:space="0" w:color="auto"/>
              <w:bottom w:val="single" w:sz="4" w:space="0" w:color="auto"/>
              <w:right w:val="single" w:sz="4" w:space="0" w:color="auto"/>
            </w:tcBorders>
            <w:hideMark/>
          </w:tcPr>
          <w:p w14:paraId="0A3D4426" w14:textId="7BA26194" w:rsidR="4DB68543" w:rsidRDefault="4DB68543" w:rsidP="4DB68543">
            <w:pPr>
              <w:spacing w:after="0"/>
              <w:jc w:val="both"/>
            </w:pPr>
            <w:r w:rsidRPr="4DB68543">
              <w:rPr>
                <w:rFonts w:ascii="Arial" w:eastAsia="Arial" w:hAnsi="Arial" w:cs="Arial"/>
                <w:sz w:val="20"/>
                <w:szCs w:val="20"/>
                <w:lang w:val="lt"/>
              </w:rPr>
              <w:t xml:space="preserve">Ekonominis vertinimo metodas, kai modeliuojama kaip rezultatą keičia pagrindinių prielaidų pokytis (infliacija, įrangos kainos, atnaujinimo ciklai). </w:t>
            </w:r>
          </w:p>
        </w:tc>
      </w:tr>
      <w:tr w:rsidR="00D5319A" w:rsidRPr="00F35D97" w14:paraId="401293E4"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5E8671D0" w14:textId="658B9CEC" w:rsidR="4DB68543" w:rsidRDefault="4DB68543" w:rsidP="4DB68543">
            <w:pPr>
              <w:spacing w:after="0"/>
              <w:jc w:val="both"/>
            </w:pPr>
            <w:r w:rsidRPr="4DB68543">
              <w:rPr>
                <w:rFonts w:ascii="Arial" w:eastAsia="Arial" w:hAnsi="Arial" w:cs="Arial"/>
                <w:sz w:val="20"/>
                <w:szCs w:val="20"/>
                <w:lang w:val="lt"/>
              </w:rPr>
              <w:t xml:space="preserve">Atsekamumas (traceability) </w:t>
            </w:r>
          </w:p>
        </w:tc>
        <w:tc>
          <w:tcPr>
            <w:tcW w:w="7215" w:type="dxa"/>
            <w:tcBorders>
              <w:top w:val="single" w:sz="4" w:space="0" w:color="auto"/>
              <w:left w:val="single" w:sz="4" w:space="0" w:color="auto"/>
              <w:bottom w:val="single" w:sz="4" w:space="0" w:color="auto"/>
              <w:right w:val="single" w:sz="4" w:space="0" w:color="auto"/>
            </w:tcBorders>
            <w:hideMark/>
          </w:tcPr>
          <w:p w14:paraId="1F99F28B" w14:textId="587E91F8" w:rsidR="4DB68543" w:rsidRDefault="4DB68543" w:rsidP="4DB68543">
            <w:pPr>
              <w:spacing w:after="0"/>
              <w:jc w:val="both"/>
            </w:pPr>
            <w:r w:rsidRPr="4DB68543">
              <w:rPr>
                <w:rFonts w:ascii="Arial" w:eastAsia="Arial" w:hAnsi="Arial" w:cs="Arial"/>
                <w:sz w:val="20"/>
                <w:szCs w:val="20"/>
                <w:lang w:val="lt"/>
              </w:rPr>
              <w:t xml:space="preserve">Reikalavimas, kad visi konfigūracijos pakeitimai, įvykiai ir veiksmų seka būtų registruojami ir galėtų būti audituojami. </w:t>
            </w:r>
          </w:p>
        </w:tc>
      </w:tr>
      <w:tr w:rsidR="00D5319A" w:rsidRPr="00D5319A" w14:paraId="405C7DD8"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03708CD0" w14:textId="6763AB0A" w:rsidR="4DB68543" w:rsidRDefault="4DB68543" w:rsidP="4DB68543">
            <w:pPr>
              <w:spacing w:after="0"/>
              <w:jc w:val="both"/>
            </w:pPr>
            <w:r w:rsidRPr="4DB68543">
              <w:rPr>
                <w:rFonts w:ascii="Arial" w:eastAsia="Arial" w:hAnsi="Arial" w:cs="Arial"/>
                <w:sz w:val="20"/>
                <w:szCs w:val="20"/>
                <w:lang w:val="lt"/>
              </w:rPr>
              <w:t xml:space="preserve">Auditavimas (audit trail) </w:t>
            </w:r>
          </w:p>
        </w:tc>
        <w:tc>
          <w:tcPr>
            <w:tcW w:w="7215" w:type="dxa"/>
            <w:tcBorders>
              <w:top w:val="single" w:sz="4" w:space="0" w:color="auto"/>
              <w:left w:val="single" w:sz="4" w:space="0" w:color="auto"/>
              <w:bottom w:val="single" w:sz="4" w:space="0" w:color="auto"/>
              <w:right w:val="single" w:sz="4" w:space="0" w:color="auto"/>
            </w:tcBorders>
            <w:hideMark/>
          </w:tcPr>
          <w:p w14:paraId="3F51F5F1" w14:textId="0BC201BA" w:rsidR="4DB68543" w:rsidRDefault="4DB68543" w:rsidP="4DB68543">
            <w:pPr>
              <w:spacing w:after="0"/>
              <w:jc w:val="both"/>
            </w:pPr>
            <w:r w:rsidRPr="4DB68543">
              <w:rPr>
                <w:rFonts w:ascii="Arial" w:eastAsia="Arial" w:hAnsi="Arial" w:cs="Arial"/>
                <w:sz w:val="20"/>
                <w:szCs w:val="20"/>
                <w:lang w:val="lt"/>
              </w:rPr>
              <w:t>Techninis registras, užtikrinantis, kad sistemos veiksmai, prisijungimai ir konfigūracijos pakeitimai būtų dokumentuoti ir patikrinami.</w:t>
            </w:r>
          </w:p>
        </w:tc>
      </w:tr>
    </w:tbl>
    <w:p w14:paraId="665AB00D" w14:textId="77777777" w:rsidR="00D5319A" w:rsidRPr="00690C85" w:rsidRDefault="00D5319A" w:rsidP="00457604">
      <w:pPr>
        <w:contextualSpacing/>
        <w:jc w:val="both"/>
        <w:rPr>
          <w:rFonts w:ascii="Arial" w:hAnsi="Arial" w:cs="Arial"/>
          <w:sz w:val="20"/>
          <w:szCs w:val="20"/>
          <w:lang w:val="lt-LT"/>
        </w:rPr>
      </w:pPr>
    </w:p>
    <w:p w14:paraId="718FCE4C" w14:textId="34EA35B1" w:rsidR="00D5319A" w:rsidRPr="00690C85" w:rsidRDefault="00D5319A">
      <w:pPr>
        <w:rPr>
          <w:rFonts w:ascii="Arial" w:hAnsi="Arial" w:cs="Arial"/>
          <w:sz w:val="20"/>
          <w:szCs w:val="20"/>
          <w:lang w:val="lt-LT"/>
        </w:rPr>
      </w:pPr>
      <w:r w:rsidRPr="00690C85">
        <w:rPr>
          <w:rFonts w:ascii="Arial" w:hAnsi="Arial" w:cs="Arial"/>
          <w:sz w:val="20"/>
          <w:szCs w:val="20"/>
          <w:lang w:val="lt-LT"/>
        </w:rPr>
        <w:br w:type="page"/>
      </w:r>
    </w:p>
    <w:p w14:paraId="181A995A" w14:textId="5C12E40E" w:rsidR="00D5319A" w:rsidRDefault="00D5319A" w:rsidP="00D5319A">
      <w:pPr>
        <w:contextualSpacing/>
        <w:jc w:val="center"/>
        <w:rPr>
          <w:rFonts w:ascii="Arial" w:hAnsi="Arial" w:cs="Arial"/>
          <w:b/>
          <w:bCs/>
          <w:sz w:val="20"/>
          <w:szCs w:val="20"/>
          <w:lang w:val="lt-LT"/>
        </w:rPr>
      </w:pPr>
      <w:r w:rsidRPr="00690C85">
        <w:rPr>
          <w:rFonts w:ascii="Arial" w:hAnsi="Arial" w:cs="Arial"/>
          <w:b/>
          <w:bCs/>
          <w:sz w:val="20"/>
          <w:szCs w:val="20"/>
          <w:lang w:val="lt-LT"/>
        </w:rPr>
        <w:lastRenderedPageBreak/>
        <w:t xml:space="preserve">Priedas Nr. 2 – Pastotės </w:t>
      </w:r>
      <w:r w:rsidR="006C7F03">
        <w:rPr>
          <w:rFonts w:ascii="Arial" w:hAnsi="Arial" w:cs="Arial"/>
          <w:b/>
          <w:bCs/>
          <w:sz w:val="20"/>
          <w:szCs w:val="20"/>
          <w:lang w:val="lt-LT"/>
        </w:rPr>
        <w:t>techninis aprašas</w:t>
      </w:r>
    </w:p>
    <w:p w14:paraId="0242D1CC" w14:textId="77777777" w:rsidR="006C7F03" w:rsidRDefault="006C7F03" w:rsidP="00D5319A">
      <w:pPr>
        <w:contextualSpacing/>
        <w:jc w:val="center"/>
        <w:rPr>
          <w:rFonts w:ascii="Arial" w:hAnsi="Arial" w:cs="Arial"/>
          <w:b/>
          <w:bCs/>
          <w:sz w:val="20"/>
          <w:szCs w:val="20"/>
          <w:lang w:val="lt-LT"/>
        </w:rPr>
      </w:pPr>
    </w:p>
    <w:p w14:paraId="702FD26A" w14:textId="40550926" w:rsidR="006C7F03" w:rsidRDefault="00534584" w:rsidP="00C052FD">
      <w:pPr>
        <w:contextualSpacing/>
        <w:jc w:val="both"/>
        <w:rPr>
          <w:rFonts w:ascii="Arial" w:hAnsi="Arial" w:cs="Arial"/>
          <w:sz w:val="20"/>
          <w:szCs w:val="20"/>
          <w:lang w:val="lt-LT"/>
        </w:rPr>
      </w:pPr>
      <w:r>
        <w:rPr>
          <w:rFonts w:ascii="Arial" w:hAnsi="Arial" w:cs="Arial"/>
          <w:sz w:val="20"/>
          <w:szCs w:val="20"/>
          <w:lang w:val="lt-LT"/>
        </w:rPr>
        <w:t>Šiame priede pateikta informacija</w:t>
      </w:r>
      <w:r w:rsidR="00083815" w:rsidRPr="00083815">
        <w:rPr>
          <w:rFonts w:ascii="Arial" w:hAnsi="Arial" w:cs="Arial"/>
          <w:sz w:val="20"/>
          <w:szCs w:val="20"/>
          <w:lang w:val="lt-LT"/>
        </w:rPr>
        <w:t xml:space="preserve"> apie pastotės elektrinę schemą</w:t>
      </w:r>
      <w:r w:rsidR="00B71200">
        <w:rPr>
          <w:rFonts w:ascii="Arial" w:hAnsi="Arial" w:cs="Arial"/>
          <w:sz w:val="20"/>
          <w:szCs w:val="20"/>
          <w:lang w:val="lt-LT"/>
        </w:rPr>
        <w:t xml:space="preserve">. Informacija </w:t>
      </w:r>
      <w:r w:rsidR="00083815" w:rsidRPr="00083815">
        <w:rPr>
          <w:rFonts w:ascii="Arial" w:hAnsi="Arial" w:cs="Arial"/>
          <w:sz w:val="20"/>
          <w:szCs w:val="20"/>
          <w:lang w:val="lt-LT"/>
        </w:rPr>
        <w:t>skirta potencialiems tiekėjams, kad šie galėtų suprasti projekto apimtį</w:t>
      </w:r>
      <w:r>
        <w:rPr>
          <w:rFonts w:ascii="Arial" w:hAnsi="Arial" w:cs="Arial"/>
          <w:sz w:val="20"/>
          <w:szCs w:val="20"/>
          <w:lang w:val="lt-LT"/>
        </w:rPr>
        <w:t xml:space="preserve">. </w:t>
      </w:r>
      <w:r w:rsidR="00083815" w:rsidRPr="00083815">
        <w:rPr>
          <w:rFonts w:ascii="Arial" w:hAnsi="Arial" w:cs="Arial"/>
          <w:sz w:val="20"/>
          <w:szCs w:val="20"/>
          <w:lang w:val="lt-LT"/>
        </w:rPr>
        <w:t>Tiekėjai raginami remtis šia informacija rengdami pasiūlymus ir, esant poreikiui, prašyti patikslinimų dėl specifinių techninių sprendim</w:t>
      </w:r>
      <w:r w:rsidR="00083815">
        <w:rPr>
          <w:rFonts w:ascii="Arial" w:hAnsi="Arial" w:cs="Arial"/>
          <w:sz w:val="20"/>
          <w:szCs w:val="20"/>
          <w:lang w:val="lt-LT"/>
        </w:rPr>
        <w:t>ų.</w:t>
      </w:r>
      <w:r w:rsidR="00FA78C3">
        <w:rPr>
          <w:rFonts w:ascii="Arial" w:hAnsi="Arial" w:cs="Arial"/>
          <w:sz w:val="20"/>
          <w:szCs w:val="20"/>
          <w:lang w:val="lt-LT"/>
        </w:rPr>
        <w:t xml:space="preserve"> Pastot</w:t>
      </w:r>
      <w:r>
        <w:rPr>
          <w:rFonts w:ascii="Arial" w:hAnsi="Arial" w:cs="Arial"/>
          <w:sz w:val="20"/>
          <w:szCs w:val="20"/>
          <w:lang w:val="lt-LT"/>
        </w:rPr>
        <w:t>ė</w:t>
      </w:r>
      <w:r w:rsidR="00FA78C3">
        <w:rPr>
          <w:rFonts w:ascii="Arial" w:hAnsi="Arial" w:cs="Arial"/>
          <w:sz w:val="20"/>
          <w:szCs w:val="20"/>
          <w:lang w:val="lt-LT"/>
        </w:rPr>
        <w:t xml:space="preserve">s schema bus pateikta </w:t>
      </w:r>
      <w:r w:rsidR="00C052FD">
        <w:rPr>
          <w:rFonts w:ascii="Arial" w:hAnsi="Arial" w:cs="Arial"/>
          <w:sz w:val="20"/>
          <w:szCs w:val="20"/>
          <w:lang w:val="lt-LT"/>
        </w:rPr>
        <w:t>laimėjusiam tiekėjui.</w:t>
      </w:r>
    </w:p>
    <w:p w14:paraId="236599DE" w14:textId="77777777" w:rsidR="00083815" w:rsidRDefault="00083815" w:rsidP="00C052FD">
      <w:pPr>
        <w:contextualSpacing/>
        <w:jc w:val="both"/>
        <w:rPr>
          <w:rFonts w:ascii="Arial" w:hAnsi="Arial" w:cs="Arial"/>
          <w:sz w:val="20"/>
          <w:szCs w:val="20"/>
          <w:lang w:val="lt-LT"/>
        </w:rPr>
      </w:pPr>
    </w:p>
    <w:p w14:paraId="6AAB1B58" w14:textId="7F30A160" w:rsidR="002732AF" w:rsidRPr="002732AF" w:rsidRDefault="002732AF" w:rsidP="00C052FD">
      <w:pPr>
        <w:contextualSpacing/>
        <w:jc w:val="both"/>
        <w:rPr>
          <w:rFonts w:ascii="Arial" w:hAnsi="Arial" w:cs="Arial"/>
          <w:sz w:val="20"/>
          <w:szCs w:val="20"/>
          <w:lang w:val="lt-LT"/>
        </w:rPr>
      </w:pPr>
      <w:r w:rsidRPr="002732AF">
        <w:rPr>
          <w:rFonts w:ascii="Arial" w:hAnsi="Arial" w:cs="Arial"/>
          <w:b/>
          <w:bCs/>
          <w:sz w:val="20"/>
          <w:szCs w:val="20"/>
          <w:lang w:val="lt-LT"/>
        </w:rPr>
        <w:t>Pastotės įtampos lygiai:</w:t>
      </w:r>
      <w:r w:rsidRPr="002732AF">
        <w:rPr>
          <w:rFonts w:ascii="Arial" w:hAnsi="Arial" w:cs="Arial"/>
          <w:sz w:val="20"/>
          <w:szCs w:val="20"/>
          <w:lang w:val="lt-LT"/>
        </w:rPr>
        <w:t xml:space="preserve"> 330 kV / 110 kV</w:t>
      </w:r>
      <w:r w:rsidR="002F6810">
        <w:rPr>
          <w:rFonts w:ascii="Arial" w:hAnsi="Arial" w:cs="Arial"/>
          <w:sz w:val="20"/>
          <w:szCs w:val="20"/>
          <w:lang w:val="lt-LT"/>
        </w:rPr>
        <w:t xml:space="preserve"> /10 kV</w:t>
      </w:r>
    </w:p>
    <w:p w14:paraId="4144EFF6" w14:textId="5D44E1E4" w:rsidR="002732AF" w:rsidRPr="002732AF" w:rsidRDefault="002732AF" w:rsidP="00C052FD">
      <w:pPr>
        <w:contextualSpacing/>
        <w:jc w:val="both"/>
        <w:rPr>
          <w:rFonts w:ascii="Arial" w:hAnsi="Arial" w:cs="Arial"/>
          <w:sz w:val="20"/>
          <w:szCs w:val="20"/>
          <w:lang w:val="lt-LT"/>
        </w:rPr>
      </w:pPr>
      <w:r w:rsidRPr="002732AF">
        <w:rPr>
          <w:rFonts w:ascii="Arial" w:hAnsi="Arial" w:cs="Arial"/>
          <w:b/>
          <w:bCs/>
          <w:sz w:val="20"/>
          <w:szCs w:val="20"/>
          <w:lang w:val="lt-LT"/>
        </w:rPr>
        <w:t>Prijunginiai:</w:t>
      </w:r>
    </w:p>
    <w:p w14:paraId="3F1DF005" w14:textId="77777777" w:rsidR="00B76DDB" w:rsidRPr="000407D4" w:rsidRDefault="002732AF" w:rsidP="00C052FD">
      <w:pPr>
        <w:numPr>
          <w:ilvl w:val="0"/>
          <w:numId w:val="25"/>
        </w:numPr>
        <w:contextualSpacing/>
        <w:jc w:val="both"/>
        <w:rPr>
          <w:rFonts w:ascii="Arial" w:hAnsi="Arial" w:cs="Arial"/>
          <w:sz w:val="20"/>
          <w:szCs w:val="20"/>
          <w:lang w:val="lt-LT"/>
        </w:rPr>
      </w:pPr>
      <w:r w:rsidRPr="002732AF">
        <w:rPr>
          <w:rFonts w:ascii="Arial" w:hAnsi="Arial" w:cs="Arial"/>
          <w:sz w:val="20"/>
          <w:szCs w:val="20"/>
          <w:lang w:val="lt-LT"/>
        </w:rPr>
        <w:t xml:space="preserve">330 kV: </w:t>
      </w:r>
    </w:p>
    <w:p w14:paraId="47A91D43" w14:textId="586E8677" w:rsidR="00B76DDB" w:rsidRPr="000407D4" w:rsidRDefault="00B76DDB" w:rsidP="00C052FD">
      <w:pPr>
        <w:numPr>
          <w:ilvl w:val="1"/>
          <w:numId w:val="25"/>
        </w:numPr>
        <w:contextualSpacing/>
        <w:jc w:val="both"/>
        <w:rPr>
          <w:rFonts w:ascii="Arial" w:hAnsi="Arial" w:cs="Arial"/>
          <w:sz w:val="20"/>
          <w:szCs w:val="20"/>
          <w:lang w:val="lt-LT"/>
        </w:rPr>
      </w:pPr>
      <w:r w:rsidRPr="000407D4">
        <w:rPr>
          <w:rFonts w:ascii="Arial" w:hAnsi="Arial" w:cs="Arial"/>
          <w:sz w:val="20"/>
          <w:szCs w:val="20"/>
          <w:lang w:val="lt-LT"/>
        </w:rPr>
        <w:t xml:space="preserve">4 </w:t>
      </w:r>
      <w:r w:rsidR="002732AF" w:rsidRPr="002732AF">
        <w:rPr>
          <w:rFonts w:ascii="Arial" w:hAnsi="Arial" w:cs="Arial"/>
          <w:sz w:val="20"/>
          <w:szCs w:val="20"/>
          <w:lang w:val="lt-LT"/>
        </w:rPr>
        <w:t>jungtys (</w:t>
      </w:r>
      <w:r w:rsidR="002D79D5" w:rsidRPr="000407D4">
        <w:rPr>
          <w:rFonts w:ascii="Arial" w:hAnsi="Arial" w:cs="Arial"/>
          <w:sz w:val="20"/>
          <w:szCs w:val="20"/>
          <w:lang w:val="lt-LT"/>
        </w:rPr>
        <w:t xml:space="preserve">oro </w:t>
      </w:r>
      <w:r w:rsidR="002732AF" w:rsidRPr="002732AF">
        <w:rPr>
          <w:rFonts w:ascii="Arial" w:hAnsi="Arial" w:cs="Arial"/>
          <w:sz w:val="20"/>
          <w:szCs w:val="20"/>
          <w:lang w:val="lt-LT"/>
        </w:rPr>
        <w:t>linijos)</w:t>
      </w:r>
      <w:r w:rsidRPr="000407D4">
        <w:rPr>
          <w:rFonts w:ascii="Arial" w:hAnsi="Arial" w:cs="Arial"/>
          <w:sz w:val="20"/>
          <w:szCs w:val="20"/>
          <w:lang w:val="lt-LT"/>
        </w:rPr>
        <w:t xml:space="preserve"> + 2 rezervi</w:t>
      </w:r>
      <w:r w:rsidR="00F75069">
        <w:rPr>
          <w:rFonts w:ascii="Arial" w:hAnsi="Arial" w:cs="Arial"/>
          <w:sz w:val="20"/>
          <w:szCs w:val="20"/>
          <w:lang w:val="lt-LT"/>
        </w:rPr>
        <w:t>nės</w:t>
      </w:r>
      <w:r w:rsidR="002732AF" w:rsidRPr="002732AF">
        <w:rPr>
          <w:rFonts w:ascii="Arial" w:hAnsi="Arial" w:cs="Arial"/>
          <w:sz w:val="20"/>
          <w:szCs w:val="20"/>
          <w:lang w:val="lt-LT"/>
        </w:rPr>
        <w:t xml:space="preserve">, </w:t>
      </w:r>
    </w:p>
    <w:p w14:paraId="0CB686EA" w14:textId="44106863" w:rsidR="002732AF" w:rsidRPr="002732AF" w:rsidRDefault="00B76DDB" w:rsidP="00C052FD">
      <w:pPr>
        <w:numPr>
          <w:ilvl w:val="1"/>
          <w:numId w:val="25"/>
        </w:numPr>
        <w:contextualSpacing/>
        <w:jc w:val="both"/>
        <w:rPr>
          <w:rFonts w:ascii="Arial" w:hAnsi="Arial" w:cs="Arial"/>
          <w:sz w:val="20"/>
          <w:szCs w:val="20"/>
          <w:lang w:val="lt-LT"/>
        </w:rPr>
      </w:pPr>
      <w:r w:rsidRPr="000407D4">
        <w:rPr>
          <w:rFonts w:ascii="Arial" w:hAnsi="Arial" w:cs="Arial"/>
          <w:sz w:val="20"/>
          <w:szCs w:val="20"/>
          <w:lang w:val="lt-LT"/>
        </w:rPr>
        <w:t>2</w:t>
      </w:r>
      <w:r w:rsidR="002732AF" w:rsidRPr="002732AF">
        <w:rPr>
          <w:rFonts w:ascii="Arial" w:hAnsi="Arial" w:cs="Arial"/>
          <w:sz w:val="20"/>
          <w:szCs w:val="20"/>
          <w:lang w:val="lt-LT"/>
        </w:rPr>
        <w:t xml:space="preserve"> autotransformatori</w:t>
      </w:r>
      <w:r w:rsidRPr="000407D4">
        <w:rPr>
          <w:rFonts w:ascii="Arial" w:hAnsi="Arial" w:cs="Arial"/>
          <w:sz w:val="20"/>
          <w:szCs w:val="20"/>
          <w:lang w:val="lt-LT"/>
        </w:rPr>
        <w:t xml:space="preserve">ai </w:t>
      </w:r>
      <w:r w:rsidR="0024456A" w:rsidRPr="000407D4">
        <w:rPr>
          <w:rFonts w:ascii="Arial" w:hAnsi="Arial" w:cs="Arial"/>
          <w:sz w:val="20"/>
          <w:szCs w:val="20"/>
          <w:lang w:val="lt-LT"/>
        </w:rPr>
        <w:t>330/110 kV</w:t>
      </w:r>
    </w:p>
    <w:p w14:paraId="75D1BAE5" w14:textId="77777777" w:rsidR="0002562C" w:rsidRPr="000407D4" w:rsidRDefault="002732AF" w:rsidP="00C052FD">
      <w:pPr>
        <w:numPr>
          <w:ilvl w:val="0"/>
          <w:numId w:val="25"/>
        </w:numPr>
        <w:contextualSpacing/>
        <w:jc w:val="both"/>
        <w:rPr>
          <w:rFonts w:ascii="Arial" w:hAnsi="Arial" w:cs="Arial"/>
          <w:sz w:val="20"/>
          <w:szCs w:val="20"/>
          <w:lang w:val="lt-LT"/>
        </w:rPr>
      </w:pPr>
      <w:r w:rsidRPr="002732AF">
        <w:rPr>
          <w:rFonts w:ascii="Arial" w:hAnsi="Arial" w:cs="Arial"/>
          <w:sz w:val="20"/>
          <w:szCs w:val="20"/>
          <w:lang w:val="lt-LT"/>
        </w:rPr>
        <w:t xml:space="preserve">110 kV: </w:t>
      </w:r>
    </w:p>
    <w:p w14:paraId="3D7FBB0B" w14:textId="4A67896A" w:rsidR="00D20857" w:rsidRPr="000407D4" w:rsidRDefault="0002562C" w:rsidP="00C052FD">
      <w:pPr>
        <w:numPr>
          <w:ilvl w:val="1"/>
          <w:numId w:val="25"/>
        </w:numPr>
        <w:contextualSpacing/>
        <w:jc w:val="both"/>
        <w:rPr>
          <w:rFonts w:ascii="Arial" w:hAnsi="Arial" w:cs="Arial"/>
          <w:sz w:val="20"/>
          <w:szCs w:val="20"/>
          <w:lang w:val="lt-LT"/>
        </w:rPr>
      </w:pPr>
      <w:r w:rsidRPr="000407D4">
        <w:rPr>
          <w:rFonts w:ascii="Arial" w:hAnsi="Arial" w:cs="Arial"/>
          <w:sz w:val="20"/>
          <w:szCs w:val="20"/>
          <w:lang w:val="lt-LT"/>
        </w:rPr>
        <w:t>2</w:t>
      </w:r>
      <w:r w:rsidR="002732AF" w:rsidRPr="002732AF">
        <w:rPr>
          <w:rFonts w:ascii="Arial" w:hAnsi="Arial" w:cs="Arial"/>
          <w:sz w:val="20"/>
          <w:szCs w:val="20"/>
          <w:lang w:val="lt-LT"/>
        </w:rPr>
        <w:t xml:space="preserve"> jungtys (</w:t>
      </w:r>
      <w:r w:rsidR="002D79D5" w:rsidRPr="000407D4">
        <w:rPr>
          <w:rFonts w:ascii="Arial" w:hAnsi="Arial" w:cs="Arial"/>
          <w:sz w:val="20"/>
          <w:szCs w:val="20"/>
          <w:lang w:val="lt-LT"/>
        </w:rPr>
        <w:t>oro</w:t>
      </w:r>
      <w:r w:rsidR="002732AF" w:rsidRPr="002732AF">
        <w:rPr>
          <w:rFonts w:ascii="Arial" w:hAnsi="Arial" w:cs="Arial"/>
          <w:sz w:val="20"/>
          <w:szCs w:val="20"/>
          <w:lang w:val="lt-LT"/>
        </w:rPr>
        <w:t xml:space="preserve"> linijos)</w:t>
      </w:r>
      <w:r w:rsidR="00D20857" w:rsidRPr="000407D4">
        <w:rPr>
          <w:rFonts w:ascii="Arial" w:hAnsi="Arial" w:cs="Arial"/>
          <w:sz w:val="20"/>
          <w:szCs w:val="20"/>
          <w:lang w:val="lt-LT"/>
        </w:rPr>
        <w:t xml:space="preserve"> + 1 rezervi</w:t>
      </w:r>
      <w:r w:rsidR="00F75069">
        <w:rPr>
          <w:rFonts w:ascii="Arial" w:hAnsi="Arial" w:cs="Arial"/>
          <w:sz w:val="20"/>
          <w:szCs w:val="20"/>
          <w:lang w:val="lt-LT"/>
        </w:rPr>
        <w:t>nė</w:t>
      </w:r>
      <w:r w:rsidR="002732AF" w:rsidRPr="002732AF">
        <w:rPr>
          <w:rFonts w:ascii="Arial" w:hAnsi="Arial" w:cs="Arial"/>
          <w:sz w:val="20"/>
          <w:szCs w:val="20"/>
          <w:lang w:val="lt-LT"/>
        </w:rPr>
        <w:t xml:space="preserve">, </w:t>
      </w:r>
    </w:p>
    <w:p w14:paraId="51626A9E" w14:textId="5ABC0E07" w:rsidR="002732AF" w:rsidRPr="002732AF" w:rsidRDefault="00F75069" w:rsidP="00C052FD">
      <w:pPr>
        <w:numPr>
          <w:ilvl w:val="1"/>
          <w:numId w:val="25"/>
        </w:numPr>
        <w:contextualSpacing/>
        <w:jc w:val="both"/>
        <w:rPr>
          <w:rFonts w:ascii="Arial" w:hAnsi="Arial" w:cs="Arial"/>
          <w:sz w:val="20"/>
          <w:szCs w:val="20"/>
          <w:lang w:val="lt-LT"/>
        </w:rPr>
      </w:pPr>
      <w:r>
        <w:rPr>
          <w:rFonts w:ascii="Arial" w:hAnsi="Arial" w:cs="Arial"/>
          <w:sz w:val="20"/>
          <w:szCs w:val="20"/>
          <w:lang w:val="lt-LT"/>
        </w:rPr>
        <w:t>2</w:t>
      </w:r>
      <w:r w:rsidR="002732AF" w:rsidRPr="002732AF">
        <w:rPr>
          <w:rFonts w:ascii="Arial" w:hAnsi="Arial" w:cs="Arial"/>
          <w:sz w:val="20"/>
          <w:szCs w:val="20"/>
          <w:lang w:val="lt-LT"/>
        </w:rPr>
        <w:t xml:space="preserve"> jungt</w:t>
      </w:r>
      <w:r>
        <w:rPr>
          <w:rFonts w:ascii="Arial" w:hAnsi="Arial" w:cs="Arial"/>
          <w:sz w:val="20"/>
          <w:szCs w:val="20"/>
          <w:lang w:val="lt-LT"/>
        </w:rPr>
        <w:t>y</w:t>
      </w:r>
      <w:r w:rsidR="002732AF" w:rsidRPr="002732AF">
        <w:rPr>
          <w:rFonts w:ascii="Arial" w:hAnsi="Arial" w:cs="Arial"/>
          <w:sz w:val="20"/>
          <w:szCs w:val="20"/>
          <w:lang w:val="lt-LT"/>
        </w:rPr>
        <w:t>s į 10 kV savosios reikmės transformatorių</w:t>
      </w:r>
    </w:p>
    <w:p w14:paraId="47A0FE4C" w14:textId="26427924" w:rsidR="002732AF" w:rsidRPr="002732AF" w:rsidRDefault="002732AF" w:rsidP="00C052FD">
      <w:pPr>
        <w:contextualSpacing/>
        <w:jc w:val="both"/>
        <w:rPr>
          <w:rFonts w:ascii="Arial" w:hAnsi="Arial" w:cs="Arial"/>
          <w:sz w:val="20"/>
          <w:szCs w:val="20"/>
          <w:lang w:val="lt-LT"/>
        </w:rPr>
      </w:pPr>
      <w:r w:rsidRPr="002732AF">
        <w:rPr>
          <w:rFonts w:ascii="Arial" w:hAnsi="Arial" w:cs="Arial"/>
          <w:b/>
          <w:bCs/>
          <w:sz w:val="20"/>
          <w:szCs w:val="20"/>
          <w:lang w:val="lt-LT"/>
        </w:rPr>
        <w:t>Skirstyklos tipas:</w:t>
      </w:r>
      <w:r w:rsidRPr="002732AF">
        <w:rPr>
          <w:rFonts w:ascii="Arial" w:hAnsi="Arial" w:cs="Arial"/>
          <w:sz w:val="20"/>
          <w:szCs w:val="20"/>
          <w:lang w:val="lt-LT"/>
        </w:rPr>
        <w:t xml:space="preserve"> Atvira skirstykla</w:t>
      </w:r>
      <w:r w:rsidR="007342F1" w:rsidRPr="000407D4">
        <w:rPr>
          <w:rFonts w:ascii="Arial" w:hAnsi="Arial" w:cs="Arial"/>
          <w:sz w:val="20"/>
          <w:szCs w:val="20"/>
          <w:lang w:val="lt-LT"/>
        </w:rPr>
        <w:t>.</w:t>
      </w:r>
    </w:p>
    <w:p w14:paraId="445133A3" w14:textId="77777777" w:rsidR="00083815" w:rsidRPr="000407D4" w:rsidRDefault="00083815" w:rsidP="006C7F03">
      <w:pPr>
        <w:contextualSpacing/>
        <w:rPr>
          <w:rFonts w:ascii="Arial" w:hAnsi="Arial" w:cs="Arial"/>
          <w:sz w:val="20"/>
          <w:szCs w:val="20"/>
          <w:lang w:val="lt-LT"/>
        </w:rPr>
      </w:pPr>
    </w:p>
    <w:p w14:paraId="274098D7" w14:textId="77777777" w:rsidR="00F35D97" w:rsidRDefault="00F35D97" w:rsidP="00D5319A">
      <w:pPr>
        <w:contextualSpacing/>
        <w:jc w:val="center"/>
        <w:rPr>
          <w:rFonts w:ascii="Arial" w:hAnsi="Arial" w:cs="Arial"/>
          <w:b/>
          <w:bCs/>
          <w:sz w:val="20"/>
          <w:szCs w:val="20"/>
          <w:lang w:val="lt-LT"/>
        </w:rPr>
      </w:pPr>
    </w:p>
    <w:sectPr w:rsidR="00F35D97" w:rsidSect="004A7918">
      <w:headerReference w:type="default" r:id="rId11"/>
      <w:footerReference w:type="first" r:id="rId12"/>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B34BE" w14:textId="77777777" w:rsidR="00600030" w:rsidRDefault="00600030" w:rsidP="004A7918">
      <w:pPr>
        <w:spacing w:after="0" w:line="240" w:lineRule="auto"/>
      </w:pPr>
      <w:r>
        <w:separator/>
      </w:r>
    </w:p>
  </w:endnote>
  <w:endnote w:type="continuationSeparator" w:id="0">
    <w:p w14:paraId="1203C2D7" w14:textId="77777777" w:rsidR="00600030" w:rsidRDefault="00600030" w:rsidP="004A7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262167"/>
      <w:docPartObj>
        <w:docPartGallery w:val="Page Numbers (Bottom of Page)"/>
        <w:docPartUnique/>
      </w:docPartObj>
    </w:sdtPr>
    <w:sdtEndPr>
      <w:rPr>
        <w:noProof/>
      </w:rPr>
    </w:sdtEndPr>
    <w:sdtContent>
      <w:p w14:paraId="2BC78B1C" w14:textId="371F0532" w:rsidR="001D62FF" w:rsidRDefault="001D62F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227038" w14:textId="3FDD670F" w:rsidR="004A7918" w:rsidRDefault="004A7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472CE" w14:textId="77777777" w:rsidR="00600030" w:rsidRDefault="00600030" w:rsidP="004A7918">
      <w:pPr>
        <w:spacing w:after="0" w:line="240" w:lineRule="auto"/>
      </w:pPr>
      <w:r>
        <w:separator/>
      </w:r>
    </w:p>
  </w:footnote>
  <w:footnote w:type="continuationSeparator" w:id="0">
    <w:p w14:paraId="55F69EC6" w14:textId="77777777" w:rsidR="00600030" w:rsidRDefault="00600030" w:rsidP="004A79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76DC5" w14:textId="77777777" w:rsidR="001D62FF" w:rsidRPr="001D62FF" w:rsidRDefault="001D62FF" w:rsidP="001D62FF">
    <w:pPr>
      <w:pStyle w:val="Footer"/>
      <w:rPr>
        <w:sz w:val="18"/>
        <w:szCs w:val="18"/>
      </w:rPr>
    </w:pPr>
    <w:r w:rsidRPr="001D62FF">
      <w:rPr>
        <w:rFonts w:ascii="Arial" w:hAnsi="Arial" w:cs="Arial"/>
        <w:sz w:val="16"/>
        <w:szCs w:val="16"/>
        <w:lang w:val="lt-LT"/>
      </w:rPr>
      <w:t>Priedas Nr. 2 - RAA įrenginių virtualizavimo (centralizavimo) techninio ir programinio sprendimo parengiamosios studijos techninė specifikacija</w:t>
    </w:r>
  </w:p>
  <w:p w14:paraId="518227D9" w14:textId="77777777" w:rsidR="004A7918" w:rsidRDefault="004A7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AE0B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116F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A923B14"/>
    <w:multiLevelType w:val="multilevel"/>
    <w:tmpl w:val="7550F1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08B47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29A5873"/>
    <w:multiLevelType w:val="multilevel"/>
    <w:tmpl w:val="0D5E3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A878B5"/>
    <w:multiLevelType w:val="hybridMultilevel"/>
    <w:tmpl w:val="F2402438"/>
    <w:lvl w:ilvl="0" w:tplc="6BF063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506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AE36A4"/>
    <w:multiLevelType w:val="hybridMultilevel"/>
    <w:tmpl w:val="9A064810"/>
    <w:lvl w:ilvl="0" w:tplc="5EFED15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3274C"/>
    <w:multiLevelType w:val="multilevel"/>
    <w:tmpl w:val="7868C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2025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EE759F"/>
    <w:multiLevelType w:val="hybridMultilevel"/>
    <w:tmpl w:val="720CC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2A54CE"/>
    <w:multiLevelType w:val="hybridMultilevel"/>
    <w:tmpl w:val="61D21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A8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831EE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2A5593"/>
    <w:multiLevelType w:val="hybridMultilevel"/>
    <w:tmpl w:val="710C6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219FE"/>
    <w:multiLevelType w:val="hybridMultilevel"/>
    <w:tmpl w:val="B100F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2D47E8"/>
    <w:multiLevelType w:val="multilevel"/>
    <w:tmpl w:val="AE300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196616">
    <w:abstractNumId w:val="8"/>
  </w:num>
  <w:num w:numId="2" w16cid:durableId="2012944410">
    <w:abstractNumId w:val="6"/>
  </w:num>
  <w:num w:numId="3" w16cid:durableId="48117361">
    <w:abstractNumId w:val="5"/>
  </w:num>
  <w:num w:numId="4" w16cid:durableId="1943489899">
    <w:abstractNumId w:val="4"/>
  </w:num>
  <w:num w:numId="5" w16cid:durableId="308291264">
    <w:abstractNumId w:val="7"/>
  </w:num>
  <w:num w:numId="6" w16cid:durableId="1241521086">
    <w:abstractNumId w:val="3"/>
  </w:num>
  <w:num w:numId="7" w16cid:durableId="929000510">
    <w:abstractNumId w:val="2"/>
  </w:num>
  <w:num w:numId="8" w16cid:durableId="1136945680">
    <w:abstractNumId w:val="1"/>
  </w:num>
  <w:num w:numId="9" w16cid:durableId="519125762">
    <w:abstractNumId w:val="0"/>
  </w:num>
  <w:num w:numId="10" w16cid:durableId="2136635923">
    <w:abstractNumId w:val="24"/>
  </w:num>
  <w:num w:numId="11" w16cid:durableId="384762855">
    <w:abstractNumId w:val="23"/>
  </w:num>
  <w:num w:numId="12" w16cid:durableId="1486969663">
    <w:abstractNumId w:val="19"/>
  </w:num>
  <w:num w:numId="13" w16cid:durableId="2077237184">
    <w:abstractNumId w:val="20"/>
  </w:num>
  <w:num w:numId="14" w16cid:durableId="675233232">
    <w:abstractNumId w:val="17"/>
  </w:num>
  <w:num w:numId="15" w16cid:durableId="593900195">
    <w:abstractNumId w:val="11"/>
  </w:num>
  <w:num w:numId="16" w16cid:durableId="31267084">
    <w:abstractNumId w:val="22"/>
  </w:num>
  <w:num w:numId="17" w16cid:durableId="444926732">
    <w:abstractNumId w:val="10"/>
  </w:num>
  <w:num w:numId="18" w16cid:durableId="49040799">
    <w:abstractNumId w:val="15"/>
  </w:num>
  <w:num w:numId="19" w16cid:durableId="1377584637">
    <w:abstractNumId w:val="21"/>
  </w:num>
  <w:num w:numId="20" w16cid:durableId="813987635">
    <w:abstractNumId w:val="18"/>
  </w:num>
  <w:num w:numId="21" w16cid:durableId="1006983722">
    <w:abstractNumId w:val="14"/>
  </w:num>
  <w:num w:numId="22" w16cid:durableId="974026329">
    <w:abstractNumId w:val="12"/>
  </w:num>
  <w:num w:numId="23" w16cid:durableId="13659304">
    <w:abstractNumId w:val="16"/>
  </w:num>
  <w:num w:numId="24" w16cid:durableId="1424953861">
    <w:abstractNumId w:val="9"/>
  </w:num>
  <w:num w:numId="25" w16cid:durableId="1638417829">
    <w:abstractNumId w:val="25"/>
  </w:num>
  <w:num w:numId="26" w16cid:durableId="5224801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562C"/>
    <w:rsid w:val="00034616"/>
    <w:rsid w:val="000407D4"/>
    <w:rsid w:val="0006063C"/>
    <w:rsid w:val="00083815"/>
    <w:rsid w:val="000F16F2"/>
    <w:rsid w:val="00113A47"/>
    <w:rsid w:val="001313CF"/>
    <w:rsid w:val="00133ED6"/>
    <w:rsid w:val="0015074B"/>
    <w:rsid w:val="001753F3"/>
    <w:rsid w:val="001D62FF"/>
    <w:rsid w:val="00205463"/>
    <w:rsid w:val="0024456A"/>
    <w:rsid w:val="00252AA9"/>
    <w:rsid w:val="002732AF"/>
    <w:rsid w:val="00280FE0"/>
    <w:rsid w:val="0029639D"/>
    <w:rsid w:val="002C6DE0"/>
    <w:rsid w:val="002D79D5"/>
    <w:rsid w:val="002F6810"/>
    <w:rsid w:val="00326F90"/>
    <w:rsid w:val="00341F96"/>
    <w:rsid w:val="0035560F"/>
    <w:rsid w:val="003808F2"/>
    <w:rsid w:val="00411BDD"/>
    <w:rsid w:val="00457604"/>
    <w:rsid w:val="004A7918"/>
    <w:rsid w:val="004B4FF8"/>
    <w:rsid w:val="00534584"/>
    <w:rsid w:val="00547618"/>
    <w:rsid w:val="00547AB6"/>
    <w:rsid w:val="00555D81"/>
    <w:rsid w:val="00564E39"/>
    <w:rsid w:val="005C1D8C"/>
    <w:rsid w:val="00600030"/>
    <w:rsid w:val="00610AE2"/>
    <w:rsid w:val="00637994"/>
    <w:rsid w:val="00661F9C"/>
    <w:rsid w:val="00690C85"/>
    <w:rsid w:val="006C7F03"/>
    <w:rsid w:val="007342F1"/>
    <w:rsid w:val="007736AE"/>
    <w:rsid w:val="00903262"/>
    <w:rsid w:val="00907892"/>
    <w:rsid w:val="00971703"/>
    <w:rsid w:val="009A3F43"/>
    <w:rsid w:val="009C6735"/>
    <w:rsid w:val="00A32E86"/>
    <w:rsid w:val="00A82DFA"/>
    <w:rsid w:val="00AA1D8D"/>
    <w:rsid w:val="00B47730"/>
    <w:rsid w:val="00B519C5"/>
    <w:rsid w:val="00B71200"/>
    <w:rsid w:val="00B74464"/>
    <w:rsid w:val="00B76DDB"/>
    <w:rsid w:val="00BD137A"/>
    <w:rsid w:val="00C052FD"/>
    <w:rsid w:val="00C55AC2"/>
    <w:rsid w:val="00C61862"/>
    <w:rsid w:val="00C62C9B"/>
    <w:rsid w:val="00CB0664"/>
    <w:rsid w:val="00D20857"/>
    <w:rsid w:val="00D5319A"/>
    <w:rsid w:val="00DC11D4"/>
    <w:rsid w:val="00DF106A"/>
    <w:rsid w:val="00E01F54"/>
    <w:rsid w:val="00E45DFE"/>
    <w:rsid w:val="00EA0CF2"/>
    <w:rsid w:val="00ED2924"/>
    <w:rsid w:val="00F35D97"/>
    <w:rsid w:val="00F75069"/>
    <w:rsid w:val="00F765E9"/>
    <w:rsid w:val="00FA045C"/>
    <w:rsid w:val="00FA78C3"/>
    <w:rsid w:val="00FC693F"/>
    <w:rsid w:val="00FC6A57"/>
    <w:rsid w:val="09CE6774"/>
    <w:rsid w:val="0E0B2B79"/>
    <w:rsid w:val="1B255E61"/>
    <w:rsid w:val="2223027C"/>
    <w:rsid w:val="27585896"/>
    <w:rsid w:val="317BF5A2"/>
    <w:rsid w:val="38696FD9"/>
    <w:rsid w:val="42AFBDB1"/>
    <w:rsid w:val="43362ED3"/>
    <w:rsid w:val="47A9C4FC"/>
    <w:rsid w:val="4DB68543"/>
    <w:rsid w:val="55076358"/>
    <w:rsid w:val="56BFC949"/>
    <w:rsid w:val="5C7A63B0"/>
    <w:rsid w:val="62AECE15"/>
    <w:rsid w:val="6F6BEB69"/>
    <w:rsid w:val="7476036E"/>
    <w:rsid w:val="755EC089"/>
    <w:rsid w:val="796857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F93E55"/>
  <w14:defaultImageDpi w14:val="300"/>
  <w15:docId w15:val="{35DE47D9-988E-456F-9F38-02C669AC3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D5319A"/>
    <w:rPr>
      <w:sz w:val="16"/>
      <w:szCs w:val="16"/>
    </w:rPr>
  </w:style>
  <w:style w:type="paragraph" w:styleId="CommentText">
    <w:name w:val="annotation text"/>
    <w:basedOn w:val="Normal"/>
    <w:link w:val="CommentTextChar"/>
    <w:uiPriority w:val="99"/>
    <w:unhideWhenUsed/>
    <w:rsid w:val="00D5319A"/>
    <w:pPr>
      <w:spacing w:after="160" w:line="240" w:lineRule="auto"/>
    </w:pPr>
    <w:rPr>
      <w:rFonts w:eastAsiaTheme="minorHAnsi"/>
      <w:kern w:val="2"/>
      <w:sz w:val="20"/>
      <w:szCs w:val="20"/>
      <w14:ligatures w14:val="standardContextual"/>
    </w:rPr>
  </w:style>
  <w:style w:type="character" w:customStyle="1" w:styleId="CommentTextChar">
    <w:name w:val="Comment Text Char"/>
    <w:basedOn w:val="DefaultParagraphFont"/>
    <w:link w:val="CommentText"/>
    <w:uiPriority w:val="99"/>
    <w:rsid w:val="00D5319A"/>
    <w:rPr>
      <w:rFonts w:eastAsiaTheme="minorHAnsi"/>
      <w:kern w:val="2"/>
      <w:sz w:val="20"/>
      <w:szCs w:val="20"/>
      <w14:ligatures w14:val="standardContextual"/>
    </w:rPr>
  </w:style>
  <w:style w:type="character" w:styleId="Mention">
    <w:name w:val="Mention"/>
    <w:basedOn w:val="DefaultParagraphFont"/>
    <w:uiPriority w:val="99"/>
    <w:unhideWhenUsed/>
    <w:rsid w:val="00903262"/>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FC6A57"/>
    <w:pPr>
      <w:spacing w:after="200"/>
    </w:pPr>
    <w:rPr>
      <w:rFonts w:eastAsiaTheme="minorEastAsia"/>
      <w:b/>
      <w:bCs/>
      <w:kern w:val="0"/>
      <w14:ligatures w14:val="none"/>
    </w:rPr>
  </w:style>
  <w:style w:type="character" w:customStyle="1" w:styleId="CommentSubjectChar">
    <w:name w:val="Comment Subject Char"/>
    <w:basedOn w:val="CommentTextChar"/>
    <w:link w:val="CommentSubject"/>
    <w:uiPriority w:val="99"/>
    <w:semiHidden/>
    <w:rsid w:val="00FC6A57"/>
    <w:rPr>
      <w:rFonts w:eastAsiaTheme="minorHAnsi"/>
      <w:b/>
      <w:bCs/>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234DB-D348-4D8D-8EB9-68E48F215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D96EEC-3F87-49BB-BC1D-FAC4F6A640C6}">
  <ds:schemaRefs>
    <ds:schemaRef ds:uri="http://schemas.microsoft.com/sharepoint/v3/contenttype/forms"/>
  </ds:schemaRefs>
</ds:datastoreItem>
</file>

<file path=customXml/itemProps3.xml><?xml version="1.0" encoding="utf-8"?>
<ds:datastoreItem xmlns:ds="http://schemas.openxmlformats.org/officeDocument/2006/customXml" ds:itemID="{4B3FD8A7-1E78-4DBE-8A55-DAAFB014D4DE}">
  <ds:schemaRefs>
    <ds:schemaRef ds:uri="http://purl.org/dc/elements/1.1/"/>
    <ds:schemaRef ds:uri="http://schemas.microsoft.com/office/2006/documentManagement/types"/>
    <ds:schemaRef ds:uri="ef9a23cc-9380-4277-9e42-2ab3bf396579"/>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8</Pages>
  <Words>2582</Words>
  <Characters>14722</Characters>
  <Application>Microsoft Office Word</Application>
  <DocSecurity>0</DocSecurity>
  <Lines>122</Lines>
  <Paragraphs>34</Paragraphs>
  <ScaleCrop>false</ScaleCrop>
  <Manager/>
  <Company/>
  <LinksUpToDate>false</LinksUpToDate>
  <CharactersWithSpaces>17270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Mečislovas Kaulakis</cp:lastModifiedBy>
  <cp:revision>49</cp:revision>
  <dcterms:created xsi:type="dcterms:W3CDTF">2026-02-16T16:19:00Z</dcterms:created>
  <dcterms:modified xsi:type="dcterms:W3CDTF">2026-03-10T07:54:00Z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0x0101009275AC3AAA34744DB434DFD53412CB85</vt:lpwstr>
  </property>
  <property fmtid="{D5CDD505-2E9C-101B-9397-08002B2CF9AE}" pid="3" name="docLang">
    <vt:lpwstr>lt</vt:lpwstr>
  </property>
</Properties>
</file>